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E1298" w14:textId="08ECCC16" w:rsidR="00287301" w:rsidRPr="007F17A0" w:rsidRDefault="0046248E" w:rsidP="0AC5282D">
      <w:pPr>
        <w:pStyle w:val="Kop2"/>
        <w:ind w:left="357" w:hanging="357"/>
      </w:pPr>
      <w:bookmarkStart w:id="0" w:name="_Toc133327886"/>
      <w:commentRangeStart w:id="1"/>
      <w:r>
        <w:t>Model voor</w:t>
      </w:r>
      <w:r w:rsidR="7C47E2D4">
        <w:t xml:space="preserve"> overeenkomst</w:t>
      </w:r>
      <w:r>
        <w:t xml:space="preserve"> </w:t>
      </w:r>
      <w:r w:rsidR="35E61780">
        <w:t xml:space="preserve">gegevenslevering </w:t>
      </w:r>
      <w:bookmarkEnd w:id="0"/>
      <w:commentRangeEnd w:id="1"/>
      <w:r w:rsidRPr="007F17A0">
        <w:rPr>
          <w:rStyle w:val="Verwijzingopmerking"/>
          <w:sz w:val="40"/>
          <w:szCs w:val="50"/>
        </w:rPr>
        <w:commentReference w:id="1"/>
      </w:r>
    </w:p>
    <w:p w14:paraId="4634061B" w14:textId="7AB63354" w:rsidR="00287301" w:rsidRPr="007F17A0" w:rsidRDefault="003C0EB2" w:rsidP="000F1F4B">
      <w:pPr>
        <w:pStyle w:val="Kop3"/>
        <w:numPr>
          <w:ilvl w:val="1"/>
          <w:numId w:val="5"/>
        </w:numPr>
      </w:pPr>
      <w:bookmarkStart w:id="2" w:name="_Toc133327887"/>
      <w:r>
        <w:t>Model voor overeenkomst</w:t>
      </w:r>
      <w:bookmarkEnd w:id="2"/>
      <w:r>
        <w:t xml:space="preserve"> </w:t>
      </w:r>
    </w:p>
    <w:p w14:paraId="3ED87CFC" w14:textId="77777777" w:rsidR="003C0EB2" w:rsidRDefault="003C0EB2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3C0EB2">
        <w:rPr>
          <w:rFonts w:ascii="Calibri" w:hAnsi="Calibri" w:cs="Calibri"/>
          <w:b/>
          <w:bCs/>
          <w:sz w:val="22"/>
          <w:szCs w:val="22"/>
        </w:rPr>
        <w:t>De ondergetekenden,</w:t>
      </w:r>
      <w:r w:rsidRPr="003C0EB2">
        <w:rPr>
          <w:rFonts w:ascii="Calibri" w:hAnsi="Calibri" w:cs="Calibri"/>
          <w:sz w:val="22"/>
          <w:szCs w:val="22"/>
        </w:rPr>
        <w:t> </w:t>
      </w:r>
    </w:p>
    <w:p w14:paraId="1E1B420E" w14:textId="77777777" w:rsidR="00EC3928" w:rsidRPr="003C0EB2" w:rsidRDefault="00EC3928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123FA232" w14:textId="155E86FB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A67D6DF">
        <w:rPr>
          <w:rFonts w:ascii="Calibri" w:hAnsi="Calibri" w:cs="Calibri"/>
          <w:sz w:val="22"/>
          <w:szCs w:val="22"/>
        </w:rPr>
        <w:t>Gemeente</w:t>
      </w:r>
      <w:r w:rsidR="02B92F4D" w:rsidRPr="0A67D6DF">
        <w:rPr>
          <w:rFonts w:ascii="Calibri" w:hAnsi="Calibri" w:cs="Calibri"/>
          <w:sz w:val="22"/>
          <w:szCs w:val="22"/>
        </w:rPr>
        <w:t xml:space="preserve"> Westland, </w:t>
      </w:r>
      <w:r w:rsidRPr="0A67D6DF">
        <w:rPr>
          <w:rFonts w:ascii="Calibri" w:hAnsi="Calibri" w:cs="Calibri"/>
          <w:sz w:val="22"/>
          <w:szCs w:val="22"/>
        </w:rPr>
        <w:t xml:space="preserve">waarvan </w:t>
      </w:r>
      <w:r w:rsidRPr="0A67D6DF">
        <w:rPr>
          <w:rFonts w:ascii="Calibri" w:hAnsi="Calibri" w:cs="Calibri"/>
          <w:sz w:val="22"/>
          <w:szCs w:val="22"/>
          <w:highlight w:val="yellow"/>
        </w:rPr>
        <w:t>&lt;het college van burgemeesters en wethouders/de gemeenteraad/de burgemeester&gt;</w:t>
      </w:r>
      <w:r w:rsidRPr="0A67D6DF">
        <w:rPr>
          <w:rFonts w:ascii="Calibri" w:hAnsi="Calibri" w:cs="Calibri"/>
          <w:sz w:val="22"/>
          <w:szCs w:val="22"/>
        </w:rPr>
        <w:t xml:space="preserve"> de verwerkingsverantwoordelijke is, verder te noemen ‘</w:t>
      </w:r>
      <w:r w:rsidR="0031548D" w:rsidRPr="0A67D6DF">
        <w:rPr>
          <w:rFonts w:ascii="Calibri" w:hAnsi="Calibri" w:cs="Calibri"/>
          <w:sz w:val="22"/>
          <w:szCs w:val="22"/>
        </w:rPr>
        <w:t>Verwerkingsverantwoordelijke 1</w:t>
      </w:r>
      <w:r w:rsidRPr="0A67D6DF">
        <w:rPr>
          <w:rFonts w:ascii="Calibri" w:hAnsi="Calibri" w:cs="Calibri"/>
          <w:sz w:val="22"/>
          <w:szCs w:val="22"/>
        </w:rPr>
        <w:t xml:space="preserve">, hierbij rechtsgeldig vertegenwoordigd </w:t>
      </w:r>
      <w:r w:rsidRPr="0A67D6DF">
        <w:rPr>
          <w:rFonts w:ascii="Calibri" w:hAnsi="Calibri" w:cs="Calibri"/>
          <w:sz w:val="22"/>
          <w:szCs w:val="22"/>
          <w:highlight w:val="yellow"/>
        </w:rPr>
        <w:t>door &lt;de heer/mevrouw persoonsnaam, functie&gt;,</w:t>
      </w:r>
      <w:r w:rsidRPr="0A67D6DF">
        <w:rPr>
          <w:rFonts w:ascii="Calibri" w:hAnsi="Calibri" w:cs="Calibri"/>
          <w:sz w:val="22"/>
          <w:szCs w:val="22"/>
        </w:rPr>
        <w:t>  </w:t>
      </w:r>
    </w:p>
    <w:p w14:paraId="1809A943" w14:textId="77777777" w:rsidR="00EC3928" w:rsidRDefault="00EC3928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2E3E190E" w14:textId="727545F4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en </w:t>
      </w:r>
    </w:p>
    <w:p w14:paraId="6F49CA62" w14:textId="77777777" w:rsidR="00EC3928" w:rsidRDefault="00EC3928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1559210E" w14:textId="17D581E2" w:rsidR="0031548D" w:rsidRPr="0031548D" w:rsidRDefault="0031548D" w:rsidP="0031548D">
      <w:pPr>
        <w:spacing w:line="240" w:lineRule="auto"/>
        <w:rPr>
          <w:rFonts w:ascii="Calibri" w:hAnsi="Calibri" w:cs="Calibri"/>
          <w:sz w:val="22"/>
          <w:szCs w:val="22"/>
        </w:rPr>
      </w:pPr>
      <w:r w:rsidRPr="0A67D6DF">
        <w:rPr>
          <w:rFonts w:ascii="Calibri" w:hAnsi="Calibri" w:cs="Calibri"/>
          <w:sz w:val="22"/>
          <w:szCs w:val="22"/>
          <w:highlight w:val="yellow"/>
        </w:rPr>
        <w:t>&lt;</w:t>
      </w:r>
      <w:r w:rsidR="6883B593" w:rsidRPr="0A67D6DF">
        <w:rPr>
          <w:rFonts w:ascii="Calibri" w:hAnsi="Calibri" w:cs="Calibri"/>
          <w:sz w:val="22"/>
          <w:szCs w:val="22"/>
          <w:highlight w:val="yellow"/>
        </w:rPr>
        <w:t>Organisatie</w:t>
      </w:r>
      <w:r w:rsidRPr="0A67D6DF">
        <w:rPr>
          <w:rFonts w:ascii="Calibri" w:hAnsi="Calibri" w:cs="Calibri"/>
          <w:sz w:val="22"/>
          <w:szCs w:val="22"/>
          <w:highlight w:val="yellow"/>
        </w:rPr>
        <w:t>&gt;,</w:t>
      </w:r>
      <w:r w:rsidRPr="0A67D6DF">
        <w:rPr>
          <w:rFonts w:ascii="Calibri" w:hAnsi="Calibri" w:cs="Calibri"/>
          <w:sz w:val="22"/>
          <w:szCs w:val="22"/>
        </w:rPr>
        <w:t xml:space="preserve"> gevestigd te &lt;</w:t>
      </w:r>
      <w:r w:rsidRPr="0A67D6DF">
        <w:rPr>
          <w:rFonts w:ascii="Calibri" w:hAnsi="Calibri" w:cs="Calibri"/>
          <w:sz w:val="22"/>
          <w:szCs w:val="22"/>
          <w:highlight w:val="yellow"/>
        </w:rPr>
        <w:t>plaatsnaam</w:t>
      </w:r>
      <w:r w:rsidRPr="0A67D6DF">
        <w:rPr>
          <w:rFonts w:ascii="Calibri" w:hAnsi="Calibri" w:cs="Calibri"/>
          <w:sz w:val="22"/>
          <w:szCs w:val="22"/>
        </w:rPr>
        <w:t>&gt;, KVK-nummer &lt;</w:t>
      </w:r>
      <w:r w:rsidRPr="0A67D6DF">
        <w:rPr>
          <w:rFonts w:ascii="Calibri" w:hAnsi="Calibri" w:cs="Calibri"/>
          <w:sz w:val="22"/>
          <w:szCs w:val="22"/>
          <w:highlight w:val="yellow"/>
        </w:rPr>
        <w:t>nummer</w:t>
      </w:r>
      <w:r w:rsidRPr="0A67D6DF">
        <w:rPr>
          <w:rFonts w:ascii="Calibri" w:hAnsi="Calibri" w:cs="Calibri"/>
          <w:sz w:val="22"/>
          <w:szCs w:val="22"/>
        </w:rPr>
        <w:t>&gt; verder te noemen ‘Verwerkingsverantwoordelijke 2’, hierbij rechtsgeldig vertegenwoordigd door de &lt;</w:t>
      </w:r>
      <w:r w:rsidRPr="0A67D6DF">
        <w:rPr>
          <w:rFonts w:ascii="Calibri" w:hAnsi="Calibri" w:cs="Calibri"/>
          <w:sz w:val="22"/>
          <w:szCs w:val="22"/>
          <w:highlight w:val="yellow"/>
        </w:rPr>
        <w:t>de heer of mevrouw</w:t>
      </w:r>
      <w:r w:rsidRPr="0A67D6DF">
        <w:rPr>
          <w:rFonts w:ascii="Calibri" w:hAnsi="Calibri" w:cs="Calibri"/>
          <w:sz w:val="22"/>
          <w:szCs w:val="22"/>
        </w:rPr>
        <w:t>&gt;, &lt;</w:t>
      </w:r>
      <w:r w:rsidRPr="0A67D6DF">
        <w:rPr>
          <w:rFonts w:ascii="Calibri" w:hAnsi="Calibri" w:cs="Calibri"/>
          <w:sz w:val="22"/>
          <w:szCs w:val="22"/>
          <w:highlight w:val="yellow"/>
        </w:rPr>
        <w:t>persoonsnaam</w:t>
      </w:r>
      <w:r w:rsidRPr="0A67D6DF">
        <w:rPr>
          <w:rFonts w:ascii="Calibri" w:hAnsi="Calibri" w:cs="Calibri"/>
          <w:sz w:val="22"/>
          <w:szCs w:val="22"/>
        </w:rPr>
        <w:t>&gt; , &lt;</w:t>
      </w:r>
      <w:r w:rsidRPr="0A67D6DF">
        <w:rPr>
          <w:rFonts w:ascii="Calibri" w:hAnsi="Calibri" w:cs="Calibri"/>
          <w:sz w:val="22"/>
          <w:szCs w:val="22"/>
          <w:highlight w:val="yellow"/>
        </w:rPr>
        <w:t>functie</w:t>
      </w:r>
      <w:r w:rsidRPr="0A67D6DF">
        <w:rPr>
          <w:rFonts w:ascii="Calibri" w:hAnsi="Calibri" w:cs="Calibri"/>
          <w:sz w:val="22"/>
          <w:szCs w:val="22"/>
        </w:rPr>
        <w:t>&gt;,  </w:t>
      </w:r>
    </w:p>
    <w:p w14:paraId="30C0DE4B" w14:textId="7F861843" w:rsidR="1F8C39F3" w:rsidRDefault="0031548D" w:rsidP="1F8C39F3">
      <w:pPr>
        <w:spacing w:line="240" w:lineRule="auto"/>
        <w:rPr>
          <w:rFonts w:ascii="Calibri" w:hAnsi="Calibri" w:cs="Calibri"/>
          <w:sz w:val="22"/>
          <w:szCs w:val="22"/>
        </w:rPr>
      </w:pPr>
      <w:r w:rsidRPr="0031548D">
        <w:rPr>
          <w:rFonts w:ascii="Calibri" w:hAnsi="Calibri" w:cs="Calibri"/>
          <w:sz w:val="22"/>
          <w:szCs w:val="22"/>
        </w:rPr>
        <w:t> </w:t>
      </w:r>
    </w:p>
    <w:p w14:paraId="71BBCF11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hierna afzonderlijk te noemen ‘Partij’ en samen ‘Partijen’ </w:t>
      </w:r>
    </w:p>
    <w:p w14:paraId="4D03AA19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20A162B7" w14:textId="77777777" w:rsidR="003C0EB2" w:rsidRDefault="003C0EB2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3C0EB2">
        <w:rPr>
          <w:rFonts w:ascii="Calibri" w:hAnsi="Calibri" w:cs="Calibri"/>
          <w:b/>
          <w:bCs/>
          <w:sz w:val="22"/>
          <w:szCs w:val="22"/>
        </w:rPr>
        <w:t>Overwegende dat:</w:t>
      </w:r>
      <w:r w:rsidRPr="003C0EB2">
        <w:rPr>
          <w:rFonts w:ascii="Calibri" w:hAnsi="Calibri" w:cs="Calibri"/>
          <w:sz w:val="22"/>
          <w:szCs w:val="22"/>
        </w:rPr>
        <w:t> </w:t>
      </w:r>
    </w:p>
    <w:p w14:paraId="232623AC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p w14:paraId="04DD11EA" w14:textId="0A040D1E" w:rsidR="003276F0" w:rsidRPr="00F6180E" w:rsidRDefault="003276F0" w:rsidP="00F6180E">
      <w:pPr>
        <w:pStyle w:val="Lijstalinea"/>
        <w:numPr>
          <w:ilvl w:val="0"/>
          <w:numId w:val="40"/>
        </w:numPr>
        <w:rPr>
          <w:rFonts w:ascii="Calibri" w:hAnsi="Calibri" w:cs="Calibri"/>
          <w:sz w:val="22"/>
          <w:szCs w:val="22"/>
          <w:highlight w:val="yellow"/>
        </w:rPr>
      </w:pPr>
      <w:r w:rsidRPr="003276F0">
        <w:rPr>
          <w:rFonts w:ascii="Calibri" w:hAnsi="Calibri" w:cs="Calibri"/>
          <w:sz w:val="22"/>
          <w:szCs w:val="22"/>
        </w:rPr>
        <w:t xml:space="preserve">Partijen hebben op </w:t>
      </w:r>
      <w:r w:rsidRPr="00F6180E">
        <w:rPr>
          <w:rFonts w:ascii="Calibri" w:hAnsi="Calibri" w:cs="Calibri"/>
          <w:sz w:val="22"/>
          <w:szCs w:val="22"/>
          <w:highlight w:val="yellow"/>
        </w:rPr>
        <w:t>&lt;datum&gt;</w:t>
      </w:r>
      <w:r w:rsidRPr="003276F0">
        <w:rPr>
          <w:rFonts w:ascii="Calibri" w:hAnsi="Calibri" w:cs="Calibri"/>
          <w:sz w:val="22"/>
          <w:szCs w:val="22"/>
        </w:rPr>
        <w:t xml:space="preserve"> de &lt;</w:t>
      </w:r>
      <w:r w:rsidRPr="00F6180E">
        <w:rPr>
          <w:rFonts w:ascii="Calibri" w:hAnsi="Calibri" w:cs="Calibri"/>
          <w:sz w:val="22"/>
          <w:szCs w:val="22"/>
          <w:highlight w:val="yellow"/>
        </w:rPr>
        <w:t>titel hoofdovereenkomst</w:t>
      </w:r>
      <w:r w:rsidRPr="003276F0">
        <w:rPr>
          <w:rFonts w:ascii="Calibri" w:hAnsi="Calibri" w:cs="Calibri"/>
          <w:sz w:val="22"/>
          <w:szCs w:val="22"/>
        </w:rPr>
        <w:t xml:space="preserve">&gt;, hierna Hoofdovereenkomst, afgesloten, op grond waarvan </w:t>
      </w:r>
      <w:r w:rsidR="00FC30BA">
        <w:rPr>
          <w:rFonts w:ascii="Calibri" w:hAnsi="Calibri" w:cs="Calibri"/>
          <w:sz w:val="22"/>
          <w:szCs w:val="22"/>
        </w:rPr>
        <w:t>persoonsgegevens worden uitgewisseld</w:t>
      </w:r>
      <w:r w:rsidR="001F7392">
        <w:rPr>
          <w:rFonts w:ascii="Calibri" w:hAnsi="Calibri" w:cs="Calibri"/>
          <w:sz w:val="22"/>
          <w:szCs w:val="22"/>
        </w:rPr>
        <w:t>;</w:t>
      </w:r>
    </w:p>
    <w:p w14:paraId="6A54D3F4" w14:textId="339BE820" w:rsidR="003C0EB2" w:rsidRPr="00EC3928" w:rsidRDefault="0031548D" w:rsidP="00F6180E">
      <w:pPr>
        <w:pStyle w:val="Lijstalinea"/>
        <w:numPr>
          <w:ilvl w:val="0"/>
          <w:numId w:val="40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38705010">
        <w:rPr>
          <w:rFonts w:ascii="Calibri" w:hAnsi="Calibri" w:cs="Calibri"/>
          <w:sz w:val="22"/>
          <w:szCs w:val="22"/>
        </w:rPr>
        <w:t>Verwerkingsverantwoordelijke 1</w:t>
      </w:r>
      <w:r w:rsidR="003C0EB2" w:rsidRPr="38705010">
        <w:rPr>
          <w:rFonts w:ascii="Calibri" w:hAnsi="Calibri" w:cs="Calibri"/>
          <w:sz w:val="22"/>
          <w:szCs w:val="22"/>
        </w:rPr>
        <w:t xml:space="preserve"> voor de uitvoering van de taak &lt;</w:t>
      </w:r>
      <w:r w:rsidR="003C0EB2" w:rsidRPr="38705010">
        <w:rPr>
          <w:rFonts w:ascii="Calibri" w:hAnsi="Calibri" w:cs="Calibri"/>
          <w:sz w:val="22"/>
          <w:szCs w:val="22"/>
          <w:highlight w:val="yellow"/>
        </w:rPr>
        <w:t>benoemde deze</w:t>
      </w:r>
      <w:r w:rsidR="003C0EB2" w:rsidRPr="38705010">
        <w:rPr>
          <w:rFonts w:ascii="Calibri" w:hAnsi="Calibri" w:cs="Calibri"/>
          <w:sz w:val="22"/>
          <w:szCs w:val="22"/>
        </w:rPr>
        <w:t>&gt; over persoonsgegevens beschikt</w:t>
      </w:r>
      <w:r w:rsidR="2C830BE2" w:rsidRPr="38705010">
        <w:rPr>
          <w:rFonts w:ascii="Calibri" w:hAnsi="Calibri" w:cs="Calibri"/>
          <w:sz w:val="22"/>
          <w:szCs w:val="22"/>
        </w:rPr>
        <w:t xml:space="preserve"> of moet beschikken</w:t>
      </w:r>
      <w:r w:rsidR="003C0EB2" w:rsidRPr="38705010">
        <w:rPr>
          <w:rFonts w:ascii="Calibri" w:hAnsi="Calibri" w:cs="Calibri"/>
          <w:sz w:val="22"/>
          <w:szCs w:val="22"/>
        </w:rPr>
        <w:t>; </w:t>
      </w:r>
    </w:p>
    <w:p w14:paraId="5A6B90EE" w14:textId="1DF15091" w:rsidR="00F1378A" w:rsidRPr="00F6180E" w:rsidRDefault="49A2D143" w:rsidP="00F6180E">
      <w:pPr>
        <w:pStyle w:val="Lijstalinea"/>
        <w:numPr>
          <w:ilvl w:val="0"/>
          <w:numId w:val="40"/>
        </w:numPr>
        <w:spacing w:line="240" w:lineRule="auto"/>
        <w:rPr>
          <w:rFonts w:ascii="Calibri" w:hAnsi="Calibri" w:cs="Calibri"/>
          <w:sz w:val="22"/>
          <w:szCs w:val="22"/>
        </w:rPr>
      </w:pPr>
      <w:r w:rsidRPr="38705010">
        <w:rPr>
          <w:rFonts w:ascii="Calibri" w:hAnsi="Calibri" w:cs="Calibri"/>
          <w:sz w:val="22"/>
          <w:szCs w:val="22"/>
        </w:rPr>
        <w:t>Verwerkingsverantwoordelijke 2 voor de uitvoering van de taak &lt;</w:t>
      </w:r>
      <w:r w:rsidRPr="38705010">
        <w:rPr>
          <w:rFonts w:ascii="Calibri" w:hAnsi="Calibri" w:cs="Calibri"/>
          <w:sz w:val="22"/>
          <w:szCs w:val="22"/>
          <w:highlight w:val="yellow"/>
        </w:rPr>
        <w:t>benoemde deze</w:t>
      </w:r>
      <w:r w:rsidRPr="38705010">
        <w:rPr>
          <w:rFonts w:ascii="Calibri" w:hAnsi="Calibri" w:cs="Calibri"/>
          <w:sz w:val="22"/>
          <w:szCs w:val="22"/>
        </w:rPr>
        <w:t>&gt; over persoonsgegevens beschikt</w:t>
      </w:r>
      <w:r w:rsidR="3C7FF942" w:rsidRPr="38705010">
        <w:rPr>
          <w:rFonts w:ascii="Calibri" w:hAnsi="Calibri" w:cs="Calibri"/>
          <w:sz w:val="22"/>
          <w:szCs w:val="22"/>
        </w:rPr>
        <w:t xml:space="preserve"> of moet beschikken;</w:t>
      </w:r>
      <w:r w:rsidRPr="38705010">
        <w:rPr>
          <w:rFonts w:ascii="Calibri" w:hAnsi="Calibri" w:cs="Calibri"/>
          <w:sz w:val="22"/>
          <w:szCs w:val="22"/>
        </w:rPr>
        <w:t> </w:t>
      </w:r>
    </w:p>
    <w:p w14:paraId="5FE0F74C" w14:textId="7FBA1E52" w:rsidR="003C0EB2" w:rsidRPr="00EC3928" w:rsidRDefault="7FBA2F60" w:rsidP="00F6180E">
      <w:pPr>
        <w:pStyle w:val="Lijstalinea"/>
        <w:numPr>
          <w:ilvl w:val="0"/>
          <w:numId w:val="40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38705010">
        <w:rPr>
          <w:rFonts w:ascii="Calibri" w:hAnsi="Calibri" w:cs="Calibri"/>
          <w:sz w:val="22"/>
          <w:szCs w:val="22"/>
        </w:rPr>
        <w:t>Partijen bevoegd zijn</w:t>
      </w:r>
      <w:r w:rsidR="003C0EB2" w:rsidRPr="38705010">
        <w:rPr>
          <w:rFonts w:ascii="Calibri" w:hAnsi="Calibri" w:cs="Calibri"/>
          <w:sz w:val="22"/>
          <w:szCs w:val="22"/>
        </w:rPr>
        <w:t xml:space="preserve"> om de persoonsgegevens </w:t>
      </w:r>
      <w:r w:rsidR="2D04027A" w:rsidRPr="38705010">
        <w:rPr>
          <w:rFonts w:ascii="Calibri" w:hAnsi="Calibri" w:cs="Calibri"/>
          <w:sz w:val="22"/>
          <w:szCs w:val="22"/>
        </w:rPr>
        <w:t>te verstrekken of te ontvangen voor</w:t>
      </w:r>
      <w:r w:rsidR="003C0EB2" w:rsidRPr="38705010">
        <w:rPr>
          <w:rFonts w:ascii="Calibri" w:hAnsi="Calibri" w:cs="Calibri"/>
          <w:sz w:val="22"/>
          <w:szCs w:val="22"/>
        </w:rPr>
        <w:t xml:space="preserve"> onder </w:t>
      </w:r>
      <w:r w:rsidR="005632A6">
        <w:rPr>
          <w:rFonts w:ascii="Calibri" w:hAnsi="Calibri" w:cs="Calibri"/>
          <w:sz w:val="22"/>
          <w:szCs w:val="22"/>
        </w:rPr>
        <w:t>2</w:t>
      </w:r>
      <w:r w:rsidR="130095A3" w:rsidRPr="38705010">
        <w:rPr>
          <w:rFonts w:ascii="Calibri" w:hAnsi="Calibri" w:cs="Calibri"/>
          <w:sz w:val="22"/>
          <w:szCs w:val="22"/>
        </w:rPr>
        <w:t xml:space="preserve">. en </w:t>
      </w:r>
      <w:r w:rsidR="005632A6">
        <w:rPr>
          <w:rFonts w:ascii="Calibri" w:hAnsi="Calibri" w:cs="Calibri"/>
          <w:sz w:val="22"/>
          <w:szCs w:val="22"/>
        </w:rPr>
        <w:t>3</w:t>
      </w:r>
      <w:r w:rsidR="003C0EB2" w:rsidRPr="38705010">
        <w:rPr>
          <w:rFonts w:ascii="Calibri" w:hAnsi="Calibri" w:cs="Calibri"/>
          <w:sz w:val="22"/>
          <w:szCs w:val="22"/>
        </w:rPr>
        <w:t>. genoemde t</w:t>
      </w:r>
      <w:r w:rsidR="18386A4A" w:rsidRPr="38705010">
        <w:rPr>
          <w:rFonts w:ascii="Calibri" w:hAnsi="Calibri" w:cs="Calibri"/>
          <w:sz w:val="22"/>
          <w:szCs w:val="22"/>
        </w:rPr>
        <w:t>aken;</w:t>
      </w:r>
    </w:p>
    <w:p w14:paraId="547BFBBF" w14:textId="707D2EBC" w:rsidR="003C0EB2" w:rsidRPr="00EC3928" w:rsidRDefault="003C0EB2" w:rsidP="00F6180E">
      <w:pPr>
        <w:pStyle w:val="Lijstalinea"/>
        <w:numPr>
          <w:ilvl w:val="0"/>
          <w:numId w:val="40"/>
        </w:numPr>
        <w:spacing w:line="240" w:lineRule="auto"/>
        <w:textAlignment w:val="baseline"/>
        <w:rPr>
          <w:rFonts w:cs="Arial"/>
        </w:rPr>
      </w:pPr>
      <w:r w:rsidRPr="00EC3928">
        <w:rPr>
          <w:rFonts w:ascii="Calibri" w:hAnsi="Calibri" w:cs="Calibri"/>
          <w:sz w:val="22"/>
          <w:szCs w:val="22"/>
        </w:rPr>
        <w:t xml:space="preserve">Partijen ieder </w:t>
      </w:r>
      <w:r w:rsidRPr="00EC3928">
        <w:rPr>
          <w:rFonts w:cs="Arial"/>
        </w:rPr>
        <w:t>voor zich verwerkingsverantwoordelijke zijn voor de uitvoering van de hierboven genoemde taken; </w:t>
      </w:r>
    </w:p>
    <w:p w14:paraId="33759FC3" w14:textId="20190D05" w:rsidR="003C0EB2" w:rsidRPr="00EC3928" w:rsidRDefault="003C0EB2" w:rsidP="00F6180E">
      <w:pPr>
        <w:pStyle w:val="Lijstalinea"/>
        <w:numPr>
          <w:ilvl w:val="0"/>
          <w:numId w:val="40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3928">
        <w:rPr>
          <w:rFonts w:ascii="Calibri" w:hAnsi="Calibri" w:cs="Calibri"/>
          <w:sz w:val="22"/>
          <w:szCs w:val="22"/>
        </w:rPr>
        <w:t>Partijen de afspraken ter zake van de levering en de ontvangst van deze persoonsgegevens in deze Overeenkomst wensen vast te leggen. </w:t>
      </w:r>
    </w:p>
    <w:p w14:paraId="427EB95B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1299B6C5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b/>
          <w:bCs/>
          <w:sz w:val="22"/>
          <w:szCs w:val="22"/>
        </w:rPr>
        <w:t>Verklaren te zijn overeengekomen als volgt:</w:t>
      </w:r>
      <w:r w:rsidRPr="003C0EB2">
        <w:rPr>
          <w:rFonts w:ascii="Calibri" w:hAnsi="Calibri" w:cs="Calibri"/>
          <w:sz w:val="22"/>
          <w:szCs w:val="22"/>
        </w:rPr>
        <w:t> </w:t>
      </w:r>
    </w:p>
    <w:p w14:paraId="16B92FAF" w14:textId="77777777" w:rsidR="000F1F4B" w:rsidRDefault="003C0EB2" w:rsidP="000F1F4B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2152EB5B" w14:textId="7D4CA56E" w:rsidR="003C0EB2" w:rsidRPr="000F1F4B" w:rsidRDefault="000F1F4B" w:rsidP="000F1F4B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22"/>
          <w:szCs w:val="22"/>
        </w:rPr>
        <w:t>1.</w:t>
      </w:r>
      <w:r w:rsidR="003C0EB2" w:rsidRPr="000F1F4B">
        <w:rPr>
          <w:rFonts w:ascii="Calibri" w:hAnsi="Calibri" w:cs="Calibri"/>
          <w:b/>
          <w:bCs/>
          <w:sz w:val="22"/>
          <w:szCs w:val="22"/>
        </w:rPr>
        <w:t>Definities </w:t>
      </w:r>
    </w:p>
    <w:p w14:paraId="051BC247" w14:textId="2D56BED8" w:rsidR="003C0EB2" w:rsidRPr="00EC3928" w:rsidRDefault="003C0EB2" w:rsidP="009E3F6A">
      <w:pPr>
        <w:pStyle w:val="Lijstalinea"/>
        <w:numPr>
          <w:ilvl w:val="0"/>
          <w:numId w:val="41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3928">
        <w:rPr>
          <w:rFonts w:ascii="Calibri" w:hAnsi="Calibri" w:cs="Calibri"/>
          <w:sz w:val="22"/>
          <w:szCs w:val="22"/>
        </w:rPr>
        <w:t>Aan de begrippen opgenomen in artikel 4 AVG wordt in deze overeenkomst dezelfde betekenis toegekend. </w:t>
      </w:r>
    </w:p>
    <w:p w14:paraId="14F8C475" w14:textId="79DB4FE1" w:rsidR="003C0EB2" w:rsidRPr="00EC3928" w:rsidRDefault="003C0EB2" w:rsidP="009E3F6A">
      <w:pPr>
        <w:pStyle w:val="Lijstalinea"/>
        <w:numPr>
          <w:ilvl w:val="0"/>
          <w:numId w:val="41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3928">
        <w:rPr>
          <w:rFonts w:ascii="Calibri" w:hAnsi="Calibri" w:cs="Calibri"/>
          <w:sz w:val="22"/>
          <w:szCs w:val="22"/>
        </w:rPr>
        <w:t>Bijlagen: De aanhangsels bij deze Overeenkomst die onlosmakelijk deel uitmaken van deze Overeenkomst. </w:t>
      </w:r>
    </w:p>
    <w:p w14:paraId="26958BDB" w14:textId="77777777" w:rsidR="003C0EB2" w:rsidRDefault="003C0EB2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78B32309" w14:textId="77777777" w:rsidR="00B23826" w:rsidRDefault="00B23826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39FDC46E" w14:textId="77777777" w:rsidR="00B23826" w:rsidRDefault="00B23826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7BA1237A" w14:textId="77777777" w:rsidR="00922876" w:rsidRDefault="00922876" w:rsidP="003C0EB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522311BF" w14:textId="1744B1E7" w:rsidR="003C0EB2" w:rsidRPr="000F1F4B" w:rsidRDefault="000F1F4B" w:rsidP="000F1F4B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2.</w:t>
      </w:r>
      <w:r w:rsidR="003C0EB2" w:rsidRPr="000F1F4B">
        <w:rPr>
          <w:rFonts w:ascii="Calibri" w:hAnsi="Calibri" w:cs="Calibri"/>
          <w:b/>
          <w:bCs/>
          <w:sz w:val="22"/>
          <w:szCs w:val="22"/>
        </w:rPr>
        <w:t>Ingangsdatum en duur </w:t>
      </w:r>
    </w:p>
    <w:p w14:paraId="266CA747" w14:textId="6863A787" w:rsidR="003C0EB2" w:rsidRPr="00EC3928" w:rsidRDefault="003C0EB2" w:rsidP="00A17225">
      <w:pPr>
        <w:pStyle w:val="Lijstalinea"/>
        <w:numPr>
          <w:ilvl w:val="0"/>
          <w:numId w:val="42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3928">
        <w:rPr>
          <w:rFonts w:ascii="Calibri" w:hAnsi="Calibri" w:cs="Calibri"/>
          <w:sz w:val="22"/>
          <w:szCs w:val="22"/>
        </w:rPr>
        <w:t>Deze Overeenkomst gaat in op het moment dat beide Partijen de</w:t>
      </w:r>
      <w:r w:rsidR="006645D0">
        <w:rPr>
          <w:rFonts w:ascii="Calibri" w:hAnsi="Calibri" w:cs="Calibri"/>
          <w:sz w:val="22"/>
          <w:szCs w:val="22"/>
        </w:rPr>
        <w:t xml:space="preserve"> hoofdovereenkomst</w:t>
      </w:r>
      <w:r w:rsidRPr="00EC3928">
        <w:rPr>
          <w:rFonts w:ascii="Calibri" w:hAnsi="Calibri" w:cs="Calibri"/>
          <w:sz w:val="22"/>
          <w:szCs w:val="22"/>
        </w:rPr>
        <w:t xml:space="preserve"> hebben ondertekend. </w:t>
      </w:r>
    </w:p>
    <w:p w14:paraId="315A0EEF" w14:textId="49943392" w:rsidR="003C0EB2" w:rsidRPr="00EC3928" w:rsidRDefault="003C0EB2" w:rsidP="00A17225">
      <w:pPr>
        <w:pStyle w:val="Lijstalinea"/>
        <w:numPr>
          <w:ilvl w:val="0"/>
          <w:numId w:val="42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3928">
        <w:rPr>
          <w:rFonts w:ascii="Calibri" w:hAnsi="Calibri" w:cs="Calibri"/>
          <w:sz w:val="22"/>
          <w:szCs w:val="22"/>
        </w:rPr>
        <w:t xml:space="preserve">Deze Overeenkomst eindigt op het moment </w:t>
      </w:r>
      <w:r w:rsidR="006645D0">
        <w:rPr>
          <w:rFonts w:ascii="Calibri" w:hAnsi="Calibri" w:cs="Calibri"/>
          <w:sz w:val="22"/>
          <w:szCs w:val="22"/>
        </w:rPr>
        <w:t xml:space="preserve">de hoofdovereenkomst wordt </w:t>
      </w:r>
      <w:r w:rsidRPr="00EC3928">
        <w:rPr>
          <w:rFonts w:ascii="Calibri" w:hAnsi="Calibri" w:cs="Calibri"/>
          <w:sz w:val="22"/>
          <w:szCs w:val="22"/>
        </w:rPr>
        <w:t>beëindigd. </w:t>
      </w:r>
    </w:p>
    <w:p w14:paraId="7AFF349D" w14:textId="77777777" w:rsidR="00EC3928" w:rsidRDefault="00EC3928" w:rsidP="00EC3928">
      <w:pPr>
        <w:spacing w:line="240" w:lineRule="auto"/>
        <w:ind w:left="36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66FBACE1" w14:textId="6B86E55B" w:rsidR="003C0EB2" w:rsidRPr="000F1F4B" w:rsidRDefault="000F1F4B" w:rsidP="000F1F4B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3.</w:t>
      </w:r>
      <w:r w:rsidR="003C0EB2" w:rsidRPr="000F1F4B">
        <w:rPr>
          <w:rFonts w:ascii="Calibri" w:hAnsi="Calibri" w:cs="Calibri"/>
          <w:b/>
          <w:bCs/>
          <w:sz w:val="22"/>
          <w:szCs w:val="22"/>
        </w:rPr>
        <w:t>Onderwerp van deze Overeenkomst </w:t>
      </w:r>
    </w:p>
    <w:p w14:paraId="0344BC8B" w14:textId="77777777" w:rsidR="009C3E6D" w:rsidRDefault="0031548D" w:rsidP="009C3E6D">
      <w:pPr>
        <w:numPr>
          <w:ilvl w:val="0"/>
          <w:numId w:val="43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25E68F0C">
        <w:rPr>
          <w:rFonts w:ascii="Calibri" w:hAnsi="Calibri" w:cs="Calibri"/>
          <w:sz w:val="22"/>
          <w:szCs w:val="22"/>
        </w:rPr>
        <w:t xml:space="preserve">Verwerkingsverantwoordelijke 1 </w:t>
      </w:r>
      <w:r w:rsidR="003C0EB2" w:rsidRPr="25E68F0C">
        <w:rPr>
          <w:rFonts w:ascii="Calibri" w:hAnsi="Calibri" w:cs="Calibri"/>
          <w:sz w:val="22"/>
          <w:szCs w:val="22"/>
        </w:rPr>
        <w:t>levert</w:t>
      </w:r>
      <w:r w:rsidR="0052147A">
        <w:rPr>
          <w:rFonts w:ascii="Calibri" w:hAnsi="Calibri" w:cs="Calibri"/>
          <w:sz w:val="22"/>
          <w:szCs w:val="22"/>
        </w:rPr>
        <w:t xml:space="preserve"> of ontvangt</w:t>
      </w:r>
      <w:r w:rsidR="003C0EB2" w:rsidRPr="25E68F0C">
        <w:rPr>
          <w:rFonts w:ascii="Calibri" w:hAnsi="Calibri" w:cs="Calibri"/>
          <w:sz w:val="22"/>
          <w:szCs w:val="22"/>
        </w:rPr>
        <w:t xml:space="preserve"> persoonsgegevens uitsluitend voor de uitvoering van</w:t>
      </w:r>
      <w:r w:rsidR="003A34A5">
        <w:rPr>
          <w:rFonts w:ascii="Calibri" w:hAnsi="Calibri" w:cs="Calibri"/>
          <w:sz w:val="22"/>
          <w:szCs w:val="22"/>
        </w:rPr>
        <w:t xml:space="preserve"> hetgeen is genoemd onder overweging </w:t>
      </w:r>
      <w:r w:rsidR="00A41506">
        <w:rPr>
          <w:rFonts w:ascii="Calibri" w:hAnsi="Calibri" w:cs="Calibri"/>
          <w:sz w:val="22"/>
          <w:szCs w:val="22"/>
        </w:rPr>
        <w:t>2</w:t>
      </w:r>
      <w:r w:rsidR="00321A7F">
        <w:rPr>
          <w:rFonts w:ascii="Calibri" w:hAnsi="Calibri" w:cs="Calibri"/>
          <w:sz w:val="22"/>
          <w:szCs w:val="22"/>
        </w:rPr>
        <w:t>.</w:t>
      </w:r>
    </w:p>
    <w:p w14:paraId="64DD3660" w14:textId="5DEA5ED3" w:rsidR="003A34A5" w:rsidRPr="009C3E6D" w:rsidRDefault="0031548D" w:rsidP="009C3E6D">
      <w:pPr>
        <w:numPr>
          <w:ilvl w:val="0"/>
          <w:numId w:val="43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9C3E6D">
        <w:rPr>
          <w:rFonts w:ascii="Calibri" w:hAnsi="Calibri" w:cs="Calibri"/>
          <w:sz w:val="22"/>
          <w:szCs w:val="22"/>
        </w:rPr>
        <w:t xml:space="preserve">Verwerkingsverantwoordelijke </w:t>
      </w:r>
      <w:r w:rsidR="4BB1A8C9" w:rsidRPr="009C3E6D">
        <w:rPr>
          <w:rFonts w:ascii="Calibri" w:hAnsi="Calibri" w:cs="Calibri"/>
          <w:sz w:val="22"/>
          <w:szCs w:val="22"/>
        </w:rPr>
        <w:t>2 levert</w:t>
      </w:r>
      <w:r w:rsidR="0052147A" w:rsidRPr="009C3E6D">
        <w:rPr>
          <w:rFonts w:ascii="Calibri" w:hAnsi="Calibri" w:cs="Calibri"/>
          <w:sz w:val="22"/>
          <w:szCs w:val="22"/>
        </w:rPr>
        <w:t xml:space="preserve"> of </w:t>
      </w:r>
      <w:r w:rsidR="003C0EB2" w:rsidRPr="009C3E6D">
        <w:rPr>
          <w:rFonts w:ascii="Calibri" w:hAnsi="Calibri" w:cs="Calibri"/>
          <w:sz w:val="22"/>
          <w:szCs w:val="22"/>
        </w:rPr>
        <w:t xml:space="preserve">ontvangt Persoonsgegevens uitsluitend voor de uitvoering van </w:t>
      </w:r>
      <w:r w:rsidR="003A34A5" w:rsidRPr="009C3E6D">
        <w:rPr>
          <w:rFonts w:ascii="Calibri" w:hAnsi="Calibri" w:cs="Calibri"/>
          <w:sz w:val="22"/>
          <w:szCs w:val="22"/>
        </w:rPr>
        <w:t xml:space="preserve">hetgeen is genoemd onder overweging </w:t>
      </w:r>
      <w:r w:rsidR="00A41506" w:rsidRPr="009C3E6D">
        <w:rPr>
          <w:rFonts w:ascii="Calibri" w:hAnsi="Calibri" w:cs="Calibri"/>
          <w:sz w:val="22"/>
          <w:szCs w:val="22"/>
        </w:rPr>
        <w:t>3</w:t>
      </w:r>
      <w:r w:rsidR="00321A7F" w:rsidRPr="009C3E6D">
        <w:rPr>
          <w:rFonts w:ascii="Calibri" w:hAnsi="Calibri" w:cs="Calibri"/>
          <w:sz w:val="22"/>
          <w:szCs w:val="22"/>
        </w:rPr>
        <w:t>.</w:t>
      </w:r>
    </w:p>
    <w:p w14:paraId="65081963" w14:textId="2BA35A7A" w:rsidR="003C0EB2" w:rsidRPr="003A34A5" w:rsidRDefault="003C0EB2" w:rsidP="009C3E6D">
      <w:pPr>
        <w:numPr>
          <w:ilvl w:val="0"/>
          <w:numId w:val="43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3A34A5">
        <w:rPr>
          <w:rFonts w:cs="Arial"/>
        </w:rPr>
        <w:t>Iedere Partij vult de door haar uit te voeren levering, dan wel ontvangst in tabel 1 van Bijlage. </w:t>
      </w:r>
    </w:p>
    <w:p w14:paraId="7E499C8D" w14:textId="77777777" w:rsidR="000F1F4B" w:rsidRPr="003C0EB2" w:rsidRDefault="000F1F4B" w:rsidP="000F1F4B">
      <w:pPr>
        <w:spacing w:line="24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02C2E613" w14:textId="68F6BE85" w:rsidR="003C0EB2" w:rsidRPr="003C0EB2" w:rsidRDefault="000F1F4B" w:rsidP="000F1F4B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4.</w:t>
      </w:r>
      <w:r w:rsidR="003C0EB2" w:rsidRPr="003C0EB2">
        <w:rPr>
          <w:rFonts w:ascii="Calibri" w:hAnsi="Calibri" w:cs="Calibri"/>
          <w:b/>
          <w:bCs/>
          <w:sz w:val="22"/>
          <w:szCs w:val="22"/>
        </w:rPr>
        <w:t>Verstrekking van persoonsgegevens </w:t>
      </w:r>
    </w:p>
    <w:p w14:paraId="2F798551" w14:textId="179D4F20" w:rsidR="00CF45CC" w:rsidRPr="00CF45CC" w:rsidRDefault="003C0EB2" w:rsidP="009C3E6D">
      <w:pPr>
        <w:numPr>
          <w:ilvl w:val="0"/>
          <w:numId w:val="44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3C0EB2">
        <w:rPr>
          <w:rFonts w:ascii="Calibri" w:hAnsi="Calibri" w:cs="Calibri"/>
          <w:sz w:val="22"/>
          <w:szCs w:val="22"/>
        </w:rPr>
        <w:t xml:space="preserve">Partijen dragen zorg voor passende technische en organisatorische maatregelen </w:t>
      </w:r>
      <w:r w:rsidR="006B17BE">
        <w:rPr>
          <w:rFonts w:ascii="Calibri" w:hAnsi="Calibri" w:cs="Calibri"/>
          <w:sz w:val="22"/>
          <w:szCs w:val="22"/>
        </w:rPr>
        <w:t xml:space="preserve">overeenkomstig artikel 32 AVG </w:t>
      </w:r>
      <w:r w:rsidRPr="003C0EB2">
        <w:rPr>
          <w:rFonts w:ascii="Calibri" w:hAnsi="Calibri" w:cs="Calibri"/>
          <w:sz w:val="22"/>
          <w:szCs w:val="22"/>
        </w:rPr>
        <w:t>bij de feitelijke overdracht van persoonsgegevens. Het medium voor overdracht wordt afgestemd op de risico’s die aan de verstrekking zijn verbonden.  </w:t>
      </w:r>
      <w:r w:rsidR="00CF45CC" w:rsidRPr="00CF45CC">
        <w:rPr>
          <w:rFonts w:ascii="Calibri" w:hAnsi="Calibri" w:cs="Calibri"/>
          <w:sz w:val="22"/>
          <w:szCs w:val="22"/>
        </w:rPr>
        <w:t>Deze maatregelen garanderen een</w:t>
      </w:r>
      <w:r w:rsidR="00CF45CC">
        <w:rPr>
          <w:rFonts w:ascii="Calibri" w:hAnsi="Calibri" w:cs="Calibri"/>
          <w:sz w:val="22"/>
          <w:szCs w:val="22"/>
        </w:rPr>
        <w:t xml:space="preserve"> </w:t>
      </w:r>
      <w:r w:rsidR="00CF45CC" w:rsidRPr="00CF45CC">
        <w:rPr>
          <w:rFonts w:ascii="Calibri" w:hAnsi="Calibri" w:cs="Calibri"/>
          <w:sz w:val="22"/>
          <w:szCs w:val="22"/>
        </w:rPr>
        <w:t>passend beveiligingsniveau bij de verwerkingen genoemd in Bijlage 3.</w:t>
      </w:r>
    </w:p>
    <w:p w14:paraId="69DED012" w14:textId="41399BA6" w:rsidR="003C0EB2" w:rsidRPr="00CF45CC" w:rsidRDefault="003C0EB2" w:rsidP="009C3E6D">
      <w:pPr>
        <w:numPr>
          <w:ilvl w:val="0"/>
          <w:numId w:val="44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CF45CC">
        <w:rPr>
          <w:rFonts w:ascii="Calibri" w:hAnsi="Calibri" w:cs="Calibri"/>
          <w:sz w:val="22"/>
          <w:szCs w:val="22"/>
        </w:rPr>
        <w:t>Iedere Partij vult de door haar uit te voeren</w:t>
      </w:r>
      <w:r w:rsidRPr="00CF45CC">
        <w:rPr>
          <w:rFonts w:cs="Arial"/>
        </w:rPr>
        <w:t xml:space="preserve"> </w:t>
      </w:r>
      <w:r w:rsidRPr="00CF45CC">
        <w:rPr>
          <w:rFonts w:ascii="Calibri" w:hAnsi="Calibri" w:cs="Calibri"/>
          <w:sz w:val="22"/>
          <w:szCs w:val="22"/>
        </w:rPr>
        <w:t>technische en organisatorische maatregelen in Tabel 1. </w:t>
      </w:r>
    </w:p>
    <w:p w14:paraId="2F6C63FD" w14:textId="77777777" w:rsidR="000F1F4B" w:rsidRPr="003C0EB2" w:rsidRDefault="000F1F4B" w:rsidP="000F1F4B">
      <w:pPr>
        <w:spacing w:line="24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23E134A6" w14:textId="7DED4994" w:rsidR="003C0EB2" w:rsidRPr="003C0EB2" w:rsidRDefault="000F1F4B" w:rsidP="000F1F4B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5.</w:t>
      </w:r>
      <w:r w:rsidR="003C0EB2" w:rsidRPr="003C0EB2">
        <w:rPr>
          <w:rFonts w:ascii="Calibri" w:hAnsi="Calibri" w:cs="Calibri"/>
          <w:b/>
          <w:bCs/>
          <w:sz w:val="22"/>
          <w:szCs w:val="22"/>
        </w:rPr>
        <w:t>Kennisgevingsplicht ontvangers </w:t>
      </w:r>
    </w:p>
    <w:p w14:paraId="11AD8100" w14:textId="7C86345A" w:rsidR="003C0EB2" w:rsidRDefault="000F789D" w:rsidP="009C3E6D">
      <w:pPr>
        <w:pStyle w:val="Lijstalinea"/>
        <w:numPr>
          <w:ilvl w:val="0"/>
          <w:numId w:val="45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F6180E">
        <w:rPr>
          <w:rFonts w:ascii="Calibri" w:hAnsi="Calibri" w:cs="Calibri"/>
          <w:sz w:val="22"/>
          <w:szCs w:val="22"/>
        </w:rPr>
        <w:t>Partijen stellen elkaar</w:t>
      </w:r>
      <w:r w:rsidR="52405736" w:rsidRPr="0403B0D7">
        <w:rPr>
          <w:rFonts w:ascii="Calibri" w:hAnsi="Calibri" w:cs="Calibri"/>
          <w:sz w:val="22"/>
          <w:szCs w:val="22"/>
        </w:rPr>
        <w:t xml:space="preserve"> onverwijld</w:t>
      </w:r>
      <w:r w:rsidR="0031548D" w:rsidRPr="00F6180E">
        <w:rPr>
          <w:rFonts w:ascii="Calibri" w:hAnsi="Calibri" w:cs="Calibri"/>
          <w:sz w:val="22"/>
          <w:szCs w:val="22"/>
        </w:rPr>
        <w:t xml:space="preserve"> </w:t>
      </w:r>
      <w:r w:rsidR="003C0EB2" w:rsidRPr="00F6180E">
        <w:rPr>
          <w:rFonts w:ascii="Calibri" w:hAnsi="Calibri" w:cs="Calibri"/>
          <w:sz w:val="22"/>
          <w:szCs w:val="22"/>
        </w:rPr>
        <w:t xml:space="preserve">op de hoogte wanneer </w:t>
      </w:r>
      <w:r w:rsidRPr="00F6180E">
        <w:rPr>
          <w:rFonts w:ascii="Calibri" w:hAnsi="Calibri" w:cs="Calibri"/>
          <w:sz w:val="22"/>
          <w:szCs w:val="22"/>
        </w:rPr>
        <w:t xml:space="preserve">een Partij </w:t>
      </w:r>
      <w:r w:rsidR="003C0EB2" w:rsidRPr="00F6180E">
        <w:rPr>
          <w:rFonts w:ascii="Calibri" w:hAnsi="Calibri" w:cs="Calibri"/>
          <w:sz w:val="22"/>
          <w:szCs w:val="22"/>
        </w:rPr>
        <w:t>een verzoek van een betrokkene ontvangt dat strekt tot rectificatie of wissing van persoonsgegevens of beperking van de verwerking overeenkomstig respectievelijk art. 16, art. 17 lid 1 of art. 18 AVG</w:t>
      </w:r>
      <w:r w:rsidRPr="00F6180E">
        <w:rPr>
          <w:rFonts w:ascii="Calibri" w:hAnsi="Calibri" w:cs="Calibri"/>
          <w:sz w:val="22"/>
          <w:szCs w:val="22"/>
        </w:rPr>
        <w:t>,</w:t>
      </w:r>
      <w:r w:rsidR="003C0EB2" w:rsidRPr="00F6180E">
        <w:rPr>
          <w:rFonts w:ascii="Calibri" w:hAnsi="Calibri" w:cs="Calibri"/>
          <w:sz w:val="22"/>
          <w:szCs w:val="22"/>
        </w:rPr>
        <w:t xml:space="preserve"> welke betrekking heeft op persoonsgegevens die </w:t>
      </w:r>
      <w:r w:rsidRPr="00F6180E">
        <w:rPr>
          <w:rFonts w:ascii="Calibri" w:hAnsi="Calibri" w:cs="Calibri"/>
          <w:sz w:val="22"/>
          <w:szCs w:val="22"/>
        </w:rPr>
        <w:t>de ene Partij</w:t>
      </w:r>
      <w:r w:rsidR="0031548D" w:rsidRPr="00F6180E">
        <w:rPr>
          <w:rFonts w:ascii="Calibri" w:hAnsi="Calibri" w:cs="Calibri"/>
          <w:sz w:val="22"/>
          <w:szCs w:val="22"/>
        </w:rPr>
        <w:t xml:space="preserve"> </w:t>
      </w:r>
      <w:r w:rsidR="003C0EB2" w:rsidRPr="00F6180E">
        <w:rPr>
          <w:rFonts w:ascii="Calibri" w:hAnsi="Calibri" w:cs="Calibri"/>
          <w:sz w:val="22"/>
          <w:szCs w:val="22"/>
        </w:rPr>
        <w:t xml:space="preserve">verstrekt </w:t>
      </w:r>
      <w:r w:rsidRPr="00F6180E">
        <w:rPr>
          <w:rFonts w:ascii="Calibri" w:hAnsi="Calibri" w:cs="Calibri"/>
          <w:sz w:val="22"/>
          <w:szCs w:val="22"/>
        </w:rPr>
        <w:t xml:space="preserve">aan de andere Partij </w:t>
      </w:r>
      <w:r w:rsidR="003C0EB2" w:rsidRPr="00F6180E">
        <w:rPr>
          <w:rFonts w:ascii="Calibri" w:hAnsi="Calibri" w:cs="Calibri"/>
          <w:sz w:val="22"/>
          <w:szCs w:val="22"/>
        </w:rPr>
        <w:t>onder deze Overeenkomst. </w:t>
      </w:r>
    </w:p>
    <w:p w14:paraId="604FBDCB" w14:textId="77777777" w:rsidR="003634BC" w:rsidRDefault="003634BC" w:rsidP="003634BC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64B7B258" w14:textId="4EB41DB3" w:rsidR="003634BC" w:rsidRPr="001C14E2" w:rsidRDefault="005921B2" w:rsidP="003634BC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1C14E2">
        <w:rPr>
          <w:rFonts w:ascii="Calibri" w:hAnsi="Calibri" w:cs="Calibri"/>
          <w:b/>
          <w:bCs/>
          <w:sz w:val="22"/>
          <w:szCs w:val="22"/>
        </w:rPr>
        <w:t>6</w:t>
      </w:r>
      <w:r w:rsidR="001C14E2" w:rsidRPr="001C14E2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E7763E" w:rsidRPr="001C14E2">
        <w:rPr>
          <w:rFonts w:ascii="Calibri" w:hAnsi="Calibri" w:cs="Calibri"/>
          <w:b/>
          <w:bCs/>
          <w:sz w:val="22"/>
          <w:szCs w:val="22"/>
        </w:rPr>
        <w:t>Inbreuk in verband met persoonsgegevens</w:t>
      </w:r>
    </w:p>
    <w:p w14:paraId="497BAE1C" w14:textId="46BB664F" w:rsidR="003634BC" w:rsidRDefault="003634BC" w:rsidP="009C3E6D">
      <w:pPr>
        <w:pStyle w:val="Lijstalinea"/>
        <w:numPr>
          <w:ilvl w:val="0"/>
          <w:numId w:val="46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Partijen erkennen dat zij ieder zelfstandig verantwoordelijk zijn in de zin van de AVG voor de verwerking van persoonsgegevens</w:t>
      </w:r>
      <w:r w:rsidR="005877FC">
        <w:rPr>
          <w:rFonts w:ascii="Calibri" w:hAnsi="Calibri" w:cs="Calibri"/>
          <w:sz w:val="22"/>
          <w:szCs w:val="22"/>
        </w:rPr>
        <w:t xml:space="preserve"> en het melden van datalekken.</w:t>
      </w:r>
    </w:p>
    <w:p w14:paraId="00C38ECC" w14:textId="32D28ADB" w:rsidR="00C85345" w:rsidRDefault="005877FC" w:rsidP="009C3E6D">
      <w:pPr>
        <w:pStyle w:val="Lijstalinea"/>
        <w:numPr>
          <w:ilvl w:val="0"/>
          <w:numId w:val="46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Indien zich bij een partij een datalek voordoet dat redelijkerwijs gevolgen kan hebben </w:t>
      </w:r>
      <w:r w:rsidR="00587FF6">
        <w:rPr>
          <w:rFonts w:ascii="Calibri" w:hAnsi="Calibri" w:cs="Calibri"/>
          <w:sz w:val="22"/>
          <w:szCs w:val="22"/>
        </w:rPr>
        <w:t>voor</w:t>
      </w:r>
      <w:r>
        <w:rPr>
          <w:rFonts w:ascii="Calibri" w:hAnsi="Calibri" w:cs="Calibri"/>
          <w:sz w:val="22"/>
          <w:szCs w:val="22"/>
        </w:rPr>
        <w:t xml:space="preserve"> de persoonsgegevens die door de andere partij worden verwerkt, stelt de eerstgenoemde partij de andere daarvan onverwijld</w:t>
      </w:r>
      <w:r w:rsidR="00587FF6">
        <w:rPr>
          <w:rFonts w:ascii="Calibri" w:hAnsi="Calibri" w:cs="Calibri"/>
          <w:sz w:val="22"/>
          <w:szCs w:val="22"/>
        </w:rPr>
        <w:t>, maar binnen 24 uur</w:t>
      </w:r>
      <w:r w:rsidR="00920140">
        <w:rPr>
          <w:rFonts w:ascii="Calibri" w:hAnsi="Calibri" w:cs="Calibri"/>
          <w:sz w:val="22"/>
          <w:szCs w:val="22"/>
        </w:rPr>
        <w:t>,</w:t>
      </w:r>
      <w:r w:rsidR="00587FF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 de hoogte</w:t>
      </w:r>
      <w:r w:rsidR="00C85345">
        <w:rPr>
          <w:rFonts w:ascii="Calibri" w:hAnsi="Calibri" w:cs="Calibri"/>
          <w:sz w:val="22"/>
          <w:szCs w:val="22"/>
        </w:rPr>
        <w:t xml:space="preserve">. </w:t>
      </w:r>
      <w:r w:rsidR="00856E47">
        <w:rPr>
          <w:rFonts w:ascii="Calibri" w:hAnsi="Calibri" w:cs="Calibri"/>
          <w:sz w:val="22"/>
          <w:szCs w:val="22"/>
        </w:rPr>
        <w:t>Die partij</w:t>
      </w:r>
      <w:r w:rsidR="00C85345">
        <w:rPr>
          <w:rFonts w:ascii="Calibri" w:hAnsi="Calibri" w:cs="Calibri"/>
          <w:sz w:val="22"/>
          <w:szCs w:val="22"/>
        </w:rPr>
        <w:t xml:space="preserve"> verstrekt </w:t>
      </w:r>
      <w:r w:rsidR="00856E47">
        <w:rPr>
          <w:rFonts w:ascii="Calibri" w:hAnsi="Calibri" w:cs="Calibri"/>
          <w:sz w:val="22"/>
          <w:szCs w:val="22"/>
        </w:rPr>
        <w:t>alle</w:t>
      </w:r>
      <w:r w:rsidR="00C85345">
        <w:rPr>
          <w:rFonts w:ascii="Calibri" w:hAnsi="Calibri" w:cs="Calibri"/>
          <w:sz w:val="22"/>
          <w:szCs w:val="22"/>
        </w:rPr>
        <w:t xml:space="preserve"> beschikbare relevante informatie die noodzakelijk is om die andere partij in staat te stellen haar eigen verplichtingen op grond van de AVG na te komen.</w:t>
      </w:r>
      <w:r w:rsidR="00856E47">
        <w:rPr>
          <w:rFonts w:ascii="Calibri" w:hAnsi="Calibri" w:cs="Calibri"/>
          <w:sz w:val="22"/>
          <w:szCs w:val="22"/>
        </w:rPr>
        <w:t xml:space="preserve"> Voor zover bekend wordt</w:t>
      </w:r>
      <w:r w:rsidR="00920140">
        <w:rPr>
          <w:rFonts w:ascii="Calibri" w:hAnsi="Calibri" w:cs="Calibri"/>
          <w:sz w:val="22"/>
          <w:szCs w:val="22"/>
        </w:rPr>
        <w:t xml:space="preserve"> minimaal</w:t>
      </w:r>
      <w:r w:rsidR="00856E47">
        <w:rPr>
          <w:rFonts w:ascii="Calibri" w:hAnsi="Calibri" w:cs="Calibri"/>
          <w:sz w:val="22"/>
          <w:szCs w:val="22"/>
        </w:rPr>
        <w:t xml:space="preserve"> het volgende vermeld:</w:t>
      </w:r>
      <w:r w:rsidR="00920140">
        <w:rPr>
          <w:rFonts w:ascii="Calibri" w:hAnsi="Calibri" w:cs="Calibri"/>
          <w:sz w:val="22"/>
          <w:szCs w:val="22"/>
        </w:rPr>
        <w:t xml:space="preserve"> </w:t>
      </w:r>
      <w:r w:rsidR="00920140" w:rsidRPr="00920140">
        <w:rPr>
          <w:rFonts w:ascii="Calibri" w:hAnsi="Calibri" w:cs="Calibri"/>
          <w:sz w:val="22"/>
          <w:szCs w:val="22"/>
        </w:rPr>
        <w:t>de vermeende oorzaak van de (vermoedelijke) Inbreuk, de categorie persoonsgegevens, de categorie betrokkenen en het aantal betrokkenen.</w:t>
      </w:r>
    </w:p>
    <w:p w14:paraId="3B07A606" w14:textId="439367CB" w:rsidR="0076235F" w:rsidRDefault="0076235F" w:rsidP="009C3E6D">
      <w:pPr>
        <w:pStyle w:val="Lijstalinea"/>
        <w:numPr>
          <w:ilvl w:val="0"/>
          <w:numId w:val="46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1AAE3A1">
        <w:rPr>
          <w:rFonts w:ascii="Calibri" w:hAnsi="Calibri" w:cs="Calibri"/>
          <w:sz w:val="22"/>
          <w:szCs w:val="22"/>
        </w:rPr>
        <w:t xml:space="preserve">Elke partij </w:t>
      </w:r>
      <w:r w:rsidR="114D171A" w:rsidRPr="01AAE3A1">
        <w:rPr>
          <w:rFonts w:ascii="Calibri" w:hAnsi="Calibri" w:cs="Calibri"/>
          <w:sz w:val="22"/>
          <w:szCs w:val="22"/>
        </w:rPr>
        <w:t xml:space="preserve">beoordeelt </w:t>
      </w:r>
      <w:r w:rsidRPr="01AAE3A1">
        <w:rPr>
          <w:rFonts w:ascii="Calibri" w:hAnsi="Calibri" w:cs="Calibri"/>
          <w:sz w:val="22"/>
          <w:szCs w:val="22"/>
        </w:rPr>
        <w:t>zelfstandig het datalek.</w:t>
      </w:r>
    </w:p>
    <w:p w14:paraId="1196C96F" w14:textId="3640C387" w:rsidR="0076235F" w:rsidRDefault="0076235F" w:rsidP="009C3E6D">
      <w:pPr>
        <w:pStyle w:val="Lijstalinea"/>
        <w:numPr>
          <w:ilvl w:val="0"/>
          <w:numId w:val="46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Partijen stemmen, waar mogelijk, hun communicatie en mitigerende maatregelen met elkaar af.</w:t>
      </w:r>
    </w:p>
    <w:p w14:paraId="43D2FCFA" w14:textId="77777777" w:rsidR="00920140" w:rsidRDefault="00920140" w:rsidP="00F6180E">
      <w:pPr>
        <w:pStyle w:val="Lijstalinea"/>
        <w:spacing w:line="24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081D7F2D" w14:textId="77777777" w:rsidR="0083663B" w:rsidRDefault="0083663B" w:rsidP="00F6180E">
      <w:pPr>
        <w:pStyle w:val="Lijstalinea"/>
        <w:spacing w:line="24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3C1926E0" w14:textId="77777777" w:rsidR="0083663B" w:rsidRPr="00F6180E" w:rsidRDefault="0083663B" w:rsidP="00F6180E">
      <w:pPr>
        <w:pStyle w:val="Lijstalinea"/>
        <w:spacing w:line="240" w:lineRule="auto"/>
        <w:ind w:left="720"/>
        <w:textAlignment w:val="baseline"/>
        <w:rPr>
          <w:rFonts w:ascii="Calibri" w:hAnsi="Calibri" w:cs="Calibri"/>
          <w:sz w:val="22"/>
          <w:szCs w:val="22"/>
        </w:rPr>
      </w:pPr>
    </w:p>
    <w:p w14:paraId="48298B57" w14:textId="77777777" w:rsidR="00F70682" w:rsidRDefault="00F70682" w:rsidP="00F70682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p w14:paraId="11529DD0" w14:textId="786D7E8D" w:rsidR="00321A7F" w:rsidRDefault="00876425" w:rsidP="00321A7F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7</w:t>
      </w:r>
      <w:r w:rsidR="00321A7F">
        <w:rPr>
          <w:rFonts w:ascii="Calibri" w:hAnsi="Calibri" w:cs="Calibri"/>
          <w:b/>
          <w:bCs/>
          <w:sz w:val="22"/>
          <w:szCs w:val="22"/>
        </w:rPr>
        <w:t>.Geheimhouding</w:t>
      </w:r>
    </w:p>
    <w:p w14:paraId="325FC1E1" w14:textId="5F319F2E" w:rsidR="007C7E0D" w:rsidRDefault="007C7E0D" w:rsidP="009C3E6D">
      <w:pPr>
        <w:pStyle w:val="Lijstalinea"/>
        <w:numPr>
          <w:ilvl w:val="0"/>
          <w:numId w:val="47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F6180E">
        <w:rPr>
          <w:rFonts w:ascii="Calibri" w:hAnsi="Calibri" w:cs="Calibri"/>
          <w:sz w:val="22"/>
          <w:szCs w:val="22"/>
        </w:rPr>
        <w:t>Personen die werken voor Partijen moeten Persoonsgegevens waarmee zij</w:t>
      </w:r>
      <w:r w:rsidR="003F43B0" w:rsidRPr="00F6180E">
        <w:rPr>
          <w:rFonts w:ascii="Calibri" w:hAnsi="Calibri" w:cs="Calibri"/>
          <w:sz w:val="22"/>
          <w:szCs w:val="22"/>
        </w:rPr>
        <w:t xml:space="preserve"> </w:t>
      </w:r>
      <w:r w:rsidRPr="00F6180E">
        <w:rPr>
          <w:rFonts w:ascii="Calibri" w:hAnsi="Calibri" w:cs="Calibri"/>
          <w:sz w:val="22"/>
          <w:szCs w:val="22"/>
        </w:rPr>
        <w:t>werken</w:t>
      </w:r>
      <w:r w:rsidR="0574226D" w:rsidRPr="0403B0D7">
        <w:rPr>
          <w:rFonts w:ascii="Calibri" w:hAnsi="Calibri" w:cs="Calibri"/>
          <w:sz w:val="22"/>
          <w:szCs w:val="22"/>
        </w:rPr>
        <w:t xml:space="preserve"> </w:t>
      </w:r>
      <w:r w:rsidRPr="00F6180E">
        <w:rPr>
          <w:rFonts w:ascii="Calibri" w:hAnsi="Calibri" w:cs="Calibri"/>
          <w:sz w:val="22"/>
          <w:szCs w:val="22"/>
        </w:rPr>
        <w:t>geheimhouden. De personen die werken voor Partijen en eventueel ingeschakelde</w:t>
      </w:r>
      <w:r w:rsidR="003F43B0" w:rsidRPr="0403B0D7">
        <w:rPr>
          <w:rFonts w:ascii="Calibri" w:hAnsi="Calibri" w:cs="Calibri"/>
          <w:sz w:val="22"/>
          <w:szCs w:val="22"/>
        </w:rPr>
        <w:t xml:space="preserve"> </w:t>
      </w:r>
      <w:r w:rsidRPr="00F6180E">
        <w:rPr>
          <w:rFonts w:ascii="Calibri" w:hAnsi="Calibri" w:cs="Calibri"/>
          <w:sz w:val="22"/>
          <w:szCs w:val="22"/>
        </w:rPr>
        <w:t xml:space="preserve">derden hebben daarom een geheimhoudingsverklaring getekend, of zich op een </w:t>
      </w:r>
      <w:r w:rsidR="48742543" w:rsidRPr="0403B0D7">
        <w:rPr>
          <w:rFonts w:ascii="Calibri" w:hAnsi="Calibri" w:cs="Calibri"/>
          <w:sz w:val="22"/>
          <w:szCs w:val="22"/>
        </w:rPr>
        <w:t>andere manier</w:t>
      </w:r>
      <w:r w:rsidRPr="00F6180E">
        <w:rPr>
          <w:rFonts w:ascii="Calibri" w:hAnsi="Calibri" w:cs="Calibri"/>
          <w:sz w:val="22"/>
          <w:szCs w:val="22"/>
        </w:rPr>
        <w:t xml:space="preserve"> schriftelijk gebonden aan de geheimhouding.</w:t>
      </w:r>
    </w:p>
    <w:p w14:paraId="47A5CCFB" w14:textId="2FC3DE7D" w:rsidR="00EC69BD" w:rsidRPr="00F6180E" w:rsidRDefault="00EC69BD" w:rsidP="009C3E6D">
      <w:pPr>
        <w:pStyle w:val="Lijstalinea"/>
        <w:numPr>
          <w:ilvl w:val="0"/>
          <w:numId w:val="47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EC69BD">
        <w:rPr>
          <w:rFonts w:ascii="Calibri" w:hAnsi="Calibri" w:cs="Calibri"/>
          <w:sz w:val="22"/>
          <w:szCs w:val="22"/>
        </w:rPr>
        <w:t>De geheimhouding geldt ook nog na beëindiging van deze Overeenkomst.</w:t>
      </w:r>
    </w:p>
    <w:p w14:paraId="6B055395" w14:textId="10FE92CE" w:rsidR="00321A7F" w:rsidRPr="003C0EB2" w:rsidRDefault="00321A7F" w:rsidP="00321A7F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3C0EB2">
        <w:rPr>
          <w:rFonts w:ascii="Calibri" w:hAnsi="Calibri" w:cs="Calibri"/>
          <w:b/>
          <w:bCs/>
          <w:sz w:val="22"/>
          <w:szCs w:val="22"/>
        </w:rPr>
        <w:t> </w:t>
      </w:r>
    </w:p>
    <w:p w14:paraId="559128FE" w14:textId="6C479F46" w:rsidR="005A0FF0" w:rsidRPr="003C0EB2" w:rsidRDefault="00876425" w:rsidP="000F1F4B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8</w:t>
      </w:r>
      <w:r w:rsidR="000F1F4B">
        <w:rPr>
          <w:rFonts w:ascii="Calibri" w:hAnsi="Calibri" w:cs="Calibri"/>
          <w:b/>
          <w:bCs/>
          <w:sz w:val="22"/>
          <w:szCs w:val="22"/>
        </w:rPr>
        <w:t>.</w:t>
      </w:r>
      <w:r w:rsidR="003C0EB2" w:rsidRPr="003C0EB2">
        <w:rPr>
          <w:rFonts w:ascii="Calibri" w:hAnsi="Calibri" w:cs="Calibri"/>
          <w:b/>
          <w:bCs/>
          <w:sz w:val="22"/>
          <w:szCs w:val="22"/>
        </w:rPr>
        <w:t>Slotbepalingen </w:t>
      </w:r>
    </w:p>
    <w:p w14:paraId="60BDA0E1" w14:textId="37A44A60" w:rsidR="00427717" w:rsidRDefault="003C0EB2" w:rsidP="00595F7D">
      <w:pPr>
        <w:pStyle w:val="Lijstalinea"/>
        <w:numPr>
          <w:ilvl w:val="0"/>
          <w:numId w:val="48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 w:rsidRPr="00F6180E">
        <w:rPr>
          <w:rFonts w:ascii="Calibri" w:hAnsi="Calibri" w:cs="Calibri"/>
          <w:sz w:val="22"/>
          <w:szCs w:val="22"/>
        </w:rPr>
        <w:t>Op deze Overeenkomst is Nederlands recht van toepassing. </w:t>
      </w:r>
      <w:r w:rsidR="002D4491" w:rsidRPr="002D4491">
        <w:rPr>
          <w:rFonts w:ascii="Calibri" w:hAnsi="Calibri" w:cs="Calibri"/>
          <w:sz w:val="22"/>
          <w:szCs w:val="22"/>
        </w:rPr>
        <w:t>Alle geschillen, ook als alleen één Partij vindt dat er een geschil is, zullen in eerste instantie worden voorgelegd aan dezelfde bevoegde rechter als genoemd in de Hoofdovereenkomst.</w:t>
      </w:r>
    </w:p>
    <w:p w14:paraId="1B248E6D" w14:textId="0F060905" w:rsidR="005A0FF0" w:rsidRPr="00F6180E" w:rsidRDefault="005A0FF0" w:rsidP="00595F7D">
      <w:pPr>
        <w:pStyle w:val="Lijstalinea"/>
        <w:numPr>
          <w:ilvl w:val="0"/>
          <w:numId w:val="48"/>
        </w:num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Deze Overeenkomst maakt onlosmakelijk deel uit van een Hoofdovereenkomst.</w:t>
      </w:r>
    </w:p>
    <w:p w14:paraId="36C76A1C" w14:textId="5E266358" w:rsidR="000F1F4B" w:rsidRPr="00B23826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4CB501E0" w14:textId="77777777" w:rsidR="00922876" w:rsidRDefault="00922876" w:rsidP="003C0EB2">
      <w:pPr>
        <w:spacing w:line="240" w:lineRule="auto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14:paraId="266C0B5E" w14:textId="054CC215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b/>
          <w:bCs/>
          <w:sz w:val="22"/>
          <w:szCs w:val="22"/>
        </w:rPr>
        <w:t>Ondertekening</w:t>
      </w:r>
      <w:r w:rsidRPr="003C0EB2">
        <w:rPr>
          <w:rFonts w:ascii="Calibri" w:hAnsi="Calibri" w:cs="Calibri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421"/>
      </w:tblGrid>
      <w:tr w:rsidR="003C0EB2" w:rsidRPr="003C0EB2" w14:paraId="768E8D11" w14:textId="77777777" w:rsidTr="003C0EB2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8E8A" w14:textId="77777777" w:rsidR="000F1F4B" w:rsidRDefault="000F1F4B"/>
          <w:p w14:paraId="6FF42976" w14:textId="77777777" w:rsidR="000F1F4B" w:rsidRDefault="000F1F4B"/>
          <w:tbl>
            <w:tblPr>
              <w:tblW w:w="409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2550"/>
            </w:tblGrid>
            <w:tr w:rsidR="003C0EB2" w:rsidRPr="003C0EB2" w14:paraId="14F68DC7" w14:textId="77777777" w:rsidTr="000F1F4B">
              <w:trPr>
                <w:trHeight w:val="300"/>
              </w:trPr>
              <w:tc>
                <w:tcPr>
                  <w:tcW w:w="4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9FCDEA8" w14:textId="611ABC24" w:rsidR="003C0EB2" w:rsidRPr="003C0EB2" w:rsidRDefault="003C0EB2" w:rsidP="003C0EB2">
                  <w:pPr>
                    <w:spacing w:line="240" w:lineRule="auto"/>
                    <w:textAlignment w:val="baseline"/>
                    <w:divId w:val="108757931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Gemeente </w:t>
                  </w:r>
                  <w:r w:rsidR="0031548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Westland</w:t>
                  </w:r>
                  <w:r w:rsidRPr="003C0EB2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C0EB2" w:rsidRPr="003C0EB2" w14:paraId="0D23CFD0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1A9CE5A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namens deze: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A5E4256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&lt;naam vertegenwoordiger&gt; </w:t>
                  </w:r>
                </w:p>
              </w:tc>
            </w:tr>
            <w:tr w:rsidR="003C0EB2" w:rsidRPr="003C0EB2" w14:paraId="0FDD03D1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1E807B3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functie: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7C2D27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&lt;functie&gt; </w:t>
                  </w:r>
                </w:p>
              </w:tc>
            </w:tr>
            <w:tr w:rsidR="003C0EB2" w:rsidRPr="003C0EB2" w14:paraId="441FEF2C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CE829D1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98F5F0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799CAC9C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82755E9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plaats: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81786D7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&lt;plaatsnaam&gt; </w:t>
                  </w:r>
                </w:p>
              </w:tc>
            </w:tr>
            <w:tr w:rsidR="003C0EB2" w:rsidRPr="003C0EB2" w14:paraId="65BF3703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A96D9F5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8343417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6DE6BF07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AE5410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datum: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DBF230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&lt;datum&gt; </w:t>
                  </w:r>
                </w:p>
              </w:tc>
            </w:tr>
            <w:tr w:rsidR="003C0EB2" w:rsidRPr="003C0EB2" w14:paraId="1877035B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83B5419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7162ADC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73615A00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8C86DD6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C2A71ED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2D11048A" w14:textId="77777777" w:rsidTr="000F1F4B">
              <w:trPr>
                <w:trHeight w:val="300"/>
              </w:trPr>
              <w:tc>
                <w:tcPr>
                  <w:tcW w:w="4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C6A815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  <w:p w14:paraId="3C2AE269" w14:textId="77777777" w:rsidR="003C0EB2" w:rsidRDefault="003C0EB2" w:rsidP="003C0EB2">
                  <w:pPr>
                    <w:spacing w:line="240" w:lineRule="auto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  <w:p w14:paraId="35919B3B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CBB7DB7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157860D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D391588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6684C9E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18F73DF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9150AED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8FBD16B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7B44293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B3FE936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EEE308C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2934834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D965CB5" w14:textId="77777777" w:rsidR="0005719C" w:rsidRDefault="0005719C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474999C" w14:textId="77777777" w:rsidR="0005719C" w:rsidRDefault="0005719C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A1CC702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E654D7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1829E29" w14:textId="77777777" w:rsidR="00595F7D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82B3805" w14:textId="77777777" w:rsidR="00595F7D" w:rsidRPr="003C0EB2" w:rsidRDefault="00595F7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0E7EB31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78B15" w14:textId="77777777" w:rsidR="000F1F4B" w:rsidRDefault="000F1F4B"/>
          <w:p w14:paraId="4A6855FF" w14:textId="77777777" w:rsidR="000F1F4B" w:rsidRDefault="000F1F4B"/>
          <w:tbl>
            <w:tblPr>
              <w:tblW w:w="409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2550"/>
            </w:tblGrid>
            <w:tr w:rsidR="003C0EB2" w:rsidRPr="0031548D" w14:paraId="2F2A90DF" w14:textId="77777777" w:rsidTr="000F1F4B">
              <w:trPr>
                <w:trHeight w:val="300"/>
              </w:trPr>
              <w:tc>
                <w:tcPr>
                  <w:tcW w:w="4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366E19" w14:textId="65C66AE9" w:rsidR="003C0EB2" w:rsidRPr="0031548D" w:rsidRDefault="0031548D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31548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highlight w:val="yellow"/>
                    </w:rPr>
                    <w:t xml:space="preserve">&lt;Naam verwerkingsverantwoordelijke  2&gt; </w:t>
                  </w:r>
                </w:p>
              </w:tc>
            </w:tr>
            <w:tr w:rsidR="003C0EB2" w:rsidRPr="003C0EB2" w14:paraId="1C03D4C1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048D83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namens deze: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CB58D8B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&lt;naam vertegenwoordiger&gt; </w:t>
                  </w:r>
                </w:p>
              </w:tc>
            </w:tr>
            <w:tr w:rsidR="003C0EB2" w:rsidRPr="003C0EB2" w14:paraId="70F03DFE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A05BFFC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functie: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9A31884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&lt;functie&gt; </w:t>
                  </w:r>
                </w:p>
              </w:tc>
            </w:tr>
            <w:tr w:rsidR="003C0EB2" w:rsidRPr="003C0EB2" w14:paraId="0FC13936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872266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3F76E7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0E461B24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2BC966D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plaats: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E383DB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&lt;plaatsnaam&gt; </w:t>
                  </w:r>
                </w:p>
              </w:tc>
            </w:tr>
            <w:tr w:rsidR="003C0EB2" w:rsidRPr="003C0EB2" w14:paraId="01BB09C8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8BEF7F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D6FB68D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51C9668D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72E6DD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datum: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0FA8BE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&lt;datum&gt; </w:t>
                  </w:r>
                </w:p>
              </w:tc>
            </w:tr>
            <w:tr w:rsidR="003C0EB2" w:rsidRPr="003C0EB2" w14:paraId="6F06F370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6700DDC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D07436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5C2CD2E7" w14:textId="77777777" w:rsidTr="000F1F4B">
              <w:trPr>
                <w:trHeight w:val="300"/>
              </w:trPr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B5F5E3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7A6FC5F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  <w:tr w:rsidR="003C0EB2" w:rsidRPr="003C0EB2" w14:paraId="518224A4" w14:textId="77777777" w:rsidTr="000F1F4B">
              <w:trPr>
                <w:trHeight w:val="300"/>
              </w:trPr>
              <w:tc>
                <w:tcPr>
                  <w:tcW w:w="40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A3D4A4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  <w:p w14:paraId="2E21608F" w14:textId="77777777" w:rsidR="003C0EB2" w:rsidRPr="003C0EB2" w:rsidRDefault="003C0EB2" w:rsidP="003C0EB2">
                  <w:pPr>
                    <w:spacing w:line="240" w:lineRule="auto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0EB2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08C4877D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30F45844" w14:textId="77777777" w:rsidR="003C0EB2" w:rsidRPr="003C0EB2" w:rsidRDefault="003C0EB2" w:rsidP="00B23826">
      <w:pPr>
        <w:spacing w:line="240" w:lineRule="auto"/>
        <w:textAlignment w:val="baseline"/>
        <w:rPr>
          <w:rFonts w:ascii="Calibri Light" w:hAnsi="Calibri Light" w:cs="Calibri Light"/>
          <w:color w:val="2F5496"/>
          <w:sz w:val="26"/>
          <w:szCs w:val="26"/>
        </w:rPr>
      </w:pPr>
      <w:r w:rsidRPr="003C0EB2">
        <w:rPr>
          <w:rFonts w:ascii="Calibri Light" w:hAnsi="Calibri Light" w:cs="Calibri Light"/>
          <w:b/>
          <w:bCs/>
          <w:color w:val="2F5496"/>
          <w:sz w:val="26"/>
          <w:szCs w:val="26"/>
        </w:rPr>
        <w:lastRenderedPageBreak/>
        <w:t>Bijlagen</w:t>
      </w:r>
      <w:r w:rsidRPr="003C0EB2">
        <w:rPr>
          <w:rFonts w:ascii="Calibri Light" w:hAnsi="Calibri Light" w:cs="Calibri Light"/>
          <w:color w:val="2F5496"/>
          <w:sz w:val="26"/>
          <w:szCs w:val="26"/>
        </w:rPr>
        <w:t> </w:t>
      </w:r>
    </w:p>
    <w:p w14:paraId="28EB089D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5BB635B1" w14:textId="534683F3" w:rsidR="003C0EB2" w:rsidRDefault="003C0EB2" w:rsidP="003C0EB2">
      <w:pPr>
        <w:spacing w:line="240" w:lineRule="auto"/>
        <w:textAlignment w:val="baseline"/>
        <w:rPr>
          <w:rFonts w:ascii="Calibri Light" w:hAnsi="Calibri Light" w:cs="Calibri Light"/>
          <w:b/>
          <w:bCs/>
          <w:color w:val="1F3763"/>
          <w:sz w:val="24"/>
          <w:szCs w:val="24"/>
        </w:rPr>
      </w:pPr>
      <w:r w:rsidRPr="003C0EB2">
        <w:rPr>
          <w:rFonts w:ascii="Calibri Light" w:hAnsi="Calibri Light" w:cs="Calibri Light"/>
          <w:b/>
          <w:bCs/>
          <w:color w:val="1F3763"/>
          <w:sz w:val="24"/>
          <w:szCs w:val="24"/>
        </w:rPr>
        <w:t xml:space="preserve">Bijlage 1: </w:t>
      </w:r>
      <w:r w:rsidR="00416862">
        <w:rPr>
          <w:rFonts w:ascii="Calibri Light" w:hAnsi="Calibri Light" w:cs="Calibri Light"/>
          <w:b/>
          <w:bCs/>
          <w:color w:val="1F3763"/>
          <w:sz w:val="24"/>
          <w:szCs w:val="24"/>
        </w:rPr>
        <w:t>Overzicht van de te verwerkingen persoonsgegevens</w:t>
      </w:r>
    </w:p>
    <w:p w14:paraId="7AE376E7" w14:textId="77777777" w:rsidR="00416862" w:rsidRDefault="00416862" w:rsidP="003C0EB2">
      <w:pPr>
        <w:spacing w:line="240" w:lineRule="auto"/>
        <w:textAlignment w:val="baseline"/>
        <w:rPr>
          <w:rFonts w:ascii="Calibri Light" w:hAnsi="Calibri Light" w:cs="Calibri Light"/>
          <w:b/>
          <w:bCs/>
          <w:color w:val="1F3763"/>
          <w:sz w:val="24"/>
          <w:szCs w:val="24"/>
        </w:rPr>
      </w:pPr>
    </w:p>
    <w:p w14:paraId="7836AC27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tbl>
      <w:tblPr>
        <w:tblW w:w="88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3306"/>
      </w:tblGrid>
      <w:tr w:rsidR="003C0EB2" w:rsidRPr="003C0EB2" w14:paraId="42A36EFB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CF5BE" w14:textId="3891CC5D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23826">
              <w:rPr>
                <w:rFonts w:ascii="Calibri" w:hAnsi="Calibri" w:cs="Calibri"/>
                <w:sz w:val="22"/>
                <w:szCs w:val="22"/>
                <w:u w:val="single"/>
              </w:rPr>
              <w:t>In te vullen door Gemeente Westland</w:t>
            </w:r>
          </w:p>
          <w:p w14:paraId="55CD7F9C" w14:textId="571D1A39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B23826">
              <w:rPr>
                <w:rFonts w:ascii="Calibri" w:hAnsi="Calibri" w:cs="Calibri"/>
                <w:i/>
                <w:iCs/>
                <w:sz w:val="22"/>
                <w:szCs w:val="22"/>
              </w:rPr>
              <w:t>Geef aan wat van toepassing is</w:t>
            </w:r>
          </w:p>
          <w:p w14:paraId="2E2A2F8D" w14:textId="77777777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14:paraId="2D2A8641" w14:textId="77512C35" w:rsidR="003C0EB2" w:rsidRPr="00B23826" w:rsidRDefault="0031548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>AVG-g</w:t>
            </w:r>
            <w:r w:rsidR="003C0EB2" w:rsidRPr="00B23826">
              <w:rPr>
                <w:rFonts w:ascii="Calibri" w:hAnsi="Calibri" w:cs="Calibri"/>
                <w:sz w:val="22"/>
                <w:szCs w:val="22"/>
              </w:rPr>
              <w:t>rondslag verstrekking</w:t>
            </w:r>
            <w:r w:rsidR="00416862" w:rsidRPr="00B2382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23826">
              <w:rPr>
                <w:rFonts w:ascii="Calibri" w:hAnsi="Calibri" w:cs="Calibri"/>
                <w:sz w:val="22"/>
                <w:szCs w:val="22"/>
              </w:rPr>
              <w:t xml:space="preserve">persoonsgegevens aan </w:t>
            </w:r>
            <w:r w:rsidRPr="00B23826">
              <w:rPr>
                <w:rFonts w:ascii="Calibri" w:hAnsi="Calibri" w:cs="Calibri"/>
                <w:sz w:val="22"/>
                <w:szCs w:val="22"/>
                <w:highlight w:val="yellow"/>
              </w:rPr>
              <w:t>&lt;naam verwerkingsverantwoordelijke 2&gt;</w:t>
            </w:r>
            <w:r w:rsidRPr="00B23826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6F5BE57" w14:textId="77777777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14:paraId="649467F3" w14:textId="027AA24B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 xml:space="preserve">OF </w:t>
            </w:r>
          </w:p>
          <w:p w14:paraId="5FFEA81F" w14:textId="77777777" w:rsidR="00416862" w:rsidRPr="00B23826" w:rsidRDefault="0041686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4EC841BB" w14:textId="0A60DABC" w:rsidR="00957A9D" w:rsidRPr="00B23826" w:rsidRDefault="00957A9D" w:rsidP="00957A9D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</w:rPr>
              <w:t xml:space="preserve">AVG-grondslag ontvangst persoonsgegevens </w:t>
            </w:r>
            <w:r w:rsidR="543C42B6" w:rsidRPr="38705010">
              <w:rPr>
                <w:rFonts w:ascii="Calibri" w:hAnsi="Calibri" w:cs="Calibri"/>
                <w:sz w:val="22"/>
                <w:szCs w:val="22"/>
              </w:rPr>
              <w:t xml:space="preserve">van </w:t>
            </w:r>
          </w:p>
          <w:p w14:paraId="1ECBDE9B" w14:textId="75133605" w:rsidR="543C42B6" w:rsidRDefault="543C42B6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  <w:highlight w:val="yellow"/>
              </w:rPr>
              <w:t>&lt;naam verwerkingsverantwoordelijke 2&gt;</w:t>
            </w:r>
            <w:r w:rsidRPr="3870501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93F9714" w14:textId="5A4AC0F6" w:rsidR="38705010" w:rsidRDefault="38705010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6567B62" w14:textId="77777777" w:rsidR="00957A9D" w:rsidRPr="00B23826" w:rsidRDefault="00957A9D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14:paraId="647740BD" w14:textId="2E4003EA" w:rsidR="00416862" w:rsidRPr="00B23826" w:rsidRDefault="0041686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7424" w14:textId="45AE9E4D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AVG-grondslag</w:t>
            </w: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&gt; </w:t>
            </w:r>
          </w:p>
        </w:tc>
      </w:tr>
      <w:tr w:rsidR="003C0EB2" w:rsidRPr="003C0EB2" w14:paraId="675532D5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A4A52" w14:textId="0244CB9C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23826">
              <w:rPr>
                <w:rFonts w:ascii="Calibri" w:hAnsi="Calibri" w:cs="Calibri"/>
                <w:sz w:val="22"/>
                <w:szCs w:val="22"/>
                <w:u w:val="single"/>
              </w:rPr>
              <w:t xml:space="preserve">In te vullen door </w:t>
            </w:r>
            <w:r w:rsidRPr="00B23826">
              <w:rPr>
                <w:rFonts w:ascii="Calibri" w:hAnsi="Calibri" w:cs="Calibri"/>
                <w:sz w:val="22"/>
                <w:szCs w:val="22"/>
                <w:highlight w:val="yellow"/>
                <w:u w:val="single"/>
              </w:rPr>
              <w:t>&lt;naam verwerkingsverantwoordelijke 2&gt;</w:t>
            </w:r>
            <w:r w:rsidRPr="00B23826">
              <w:rPr>
                <w:rFonts w:ascii="Calibri" w:hAnsi="Calibri" w:cs="Calibri"/>
                <w:sz w:val="22"/>
                <w:szCs w:val="22"/>
                <w:u w:val="single"/>
              </w:rPr>
              <w:t> </w:t>
            </w:r>
          </w:p>
          <w:p w14:paraId="75D00112" w14:textId="1C40F006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B23826">
              <w:rPr>
                <w:rFonts w:ascii="Calibri" w:hAnsi="Calibri" w:cs="Calibri"/>
                <w:i/>
                <w:iCs/>
                <w:sz w:val="22"/>
                <w:szCs w:val="22"/>
              </w:rPr>
              <w:t>Geef aan wat van toepassing is</w:t>
            </w:r>
          </w:p>
          <w:p w14:paraId="118AFE0D" w14:textId="77777777" w:rsidR="00957A9D" w:rsidRPr="00B23826" w:rsidRDefault="00957A9D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14:paraId="2F0C1101" w14:textId="47C6F4A7" w:rsidR="4C7BDAFF" w:rsidRDefault="4C7BDAFF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</w:rPr>
              <w:t xml:space="preserve">AVG-grondslag verstrekking persoonsgegevens aan </w:t>
            </w:r>
            <w:r w:rsidRPr="38705010">
              <w:rPr>
                <w:rFonts w:ascii="Calibri" w:hAnsi="Calibri" w:cs="Calibri"/>
                <w:sz w:val="22"/>
                <w:szCs w:val="22"/>
                <w:highlight w:val="yellow"/>
              </w:rPr>
              <w:t>&lt;naam verwerkingsverantwoordelijke 1&gt;</w:t>
            </w:r>
            <w:r w:rsidRPr="3870501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0F37BD3" w14:textId="77777777" w:rsidR="38705010" w:rsidRDefault="38705010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9F76FE7" w14:textId="027AA24B" w:rsidR="4C7BDAFF" w:rsidRDefault="4C7BDAFF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</w:rPr>
              <w:t xml:space="preserve">OF </w:t>
            </w:r>
          </w:p>
          <w:p w14:paraId="0D235880" w14:textId="77777777" w:rsidR="38705010" w:rsidRDefault="38705010" w:rsidP="387050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18BD4C" w14:textId="0A60DABC" w:rsidR="4C7BDAFF" w:rsidRDefault="4C7BDAFF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</w:rPr>
              <w:t xml:space="preserve">AVG-grondslag ontvangst persoonsgegevens van </w:t>
            </w:r>
          </w:p>
          <w:p w14:paraId="2BF79838" w14:textId="4C7BD10A" w:rsidR="4C7BDAFF" w:rsidRDefault="4C7BDAFF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38705010">
              <w:rPr>
                <w:rFonts w:ascii="Calibri" w:hAnsi="Calibri" w:cs="Calibri"/>
                <w:sz w:val="22"/>
                <w:szCs w:val="22"/>
                <w:highlight w:val="yellow"/>
              </w:rPr>
              <w:t>&lt;naam verwerkingsverantwoordelijke 1&gt;</w:t>
            </w:r>
            <w:r w:rsidRPr="3870501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51AB98B" w14:textId="0C912CBC" w:rsidR="38705010" w:rsidRDefault="38705010" w:rsidP="38705010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2E56E39" w14:textId="5CDF751F" w:rsidR="00957A9D" w:rsidRPr="00B23826" w:rsidRDefault="00957A9D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24EC9" w14:textId="5B9951B8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AVG-grondslag&gt; </w:t>
            </w:r>
          </w:p>
        </w:tc>
      </w:tr>
      <w:tr w:rsidR="00416862" w:rsidRPr="003C0EB2" w14:paraId="024282D1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34F5" w14:textId="10B0300F" w:rsidR="00416862" w:rsidRPr="00B23826" w:rsidRDefault="00416862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>Doeleinden verwerking gemeente Westland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7EE2" w14:textId="309CE417" w:rsidR="00416862" w:rsidRPr="00F6180E" w:rsidRDefault="00D746B2" w:rsidP="003C0EB2">
            <w:pPr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doeleinden&gt;</w:t>
            </w:r>
          </w:p>
        </w:tc>
      </w:tr>
      <w:tr w:rsidR="003C0EB2" w:rsidRPr="003C0EB2" w14:paraId="7E4A7A0F" w14:textId="77777777" w:rsidTr="25E68F0C">
        <w:trPr>
          <w:trHeight w:val="529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C0FF6" w14:textId="0D714D06" w:rsidR="003C0EB2" w:rsidRPr="00B23826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 xml:space="preserve">Doeleinden verwerking </w:t>
            </w:r>
            <w:r w:rsidR="00416862" w:rsidRPr="00B23826">
              <w:rPr>
                <w:rFonts w:ascii="Calibri" w:hAnsi="Calibri" w:cs="Calibri"/>
                <w:sz w:val="22"/>
                <w:szCs w:val="22"/>
                <w:highlight w:val="yellow"/>
              </w:rPr>
              <w:t>&lt;naam verwerkingsverantwoordelijke 2&gt;</w:t>
            </w:r>
            <w:r w:rsidR="00416862" w:rsidRPr="00B238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D307F" w14:textId="721FEA45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doeleinden&gt;</w:t>
            </w:r>
          </w:p>
        </w:tc>
      </w:tr>
      <w:tr w:rsidR="003C0EB2" w:rsidRPr="003C0EB2" w14:paraId="67C5759D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9075" w14:textId="77777777" w:rsidR="003C0EB2" w:rsidRPr="00B23826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>Categorieën van betrokkenen 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7877C" w14:textId="3D96A162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van wie persoonsgegevens worden verwerkt&gt;</w:t>
            </w:r>
          </w:p>
        </w:tc>
      </w:tr>
      <w:tr w:rsidR="003C0EB2" w:rsidRPr="003C0EB2" w14:paraId="025D197B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DF283" w14:textId="77777777" w:rsidR="003C0EB2" w:rsidRPr="00B23826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>Categorieën persoonsgegevens (incl. bijzondere persoonsgegevens) 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4356" w14:textId="686550BB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welke categorieën persoonsgegevens worden verwerkt&gt;</w:t>
            </w:r>
          </w:p>
        </w:tc>
      </w:tr>
      <w:tr w:rsidR="003C0EB2" w:rsidRPr="003C0EB2" w14:paraId="7EBB1780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73210" w14:textId="416DF37F" w:rsidR="003C0EB2" w:rsidRPr="00B23826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 xml:space="preserve">Medium voor </w:t>
            </w:r>
            <w:r w:rsidR="00416862" w:rsidRPr="00B23826">
              <w:rPr>
                <w:rFonts w:ascii="Calibri" w:hAnsi="Calibri" w:cs="Calibri"/>
                <w:sz w:val="22"/>
                <w:szCs w:val="22"/>
              </w:rPr>
              <w:t>verstrekking/levering</w:t>
            </w:r>
            <w:r w:rsidRPr="00B238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87A5D" w14:textId="16137AEF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&lt;invullen hoe persoonsgegevens worden verstrekt/geleverd&gt;</w:t>
            </w:r>
          </w:p>
        </w:tc>
      </w:tr>
      <w:tr w:rsidR="003C0EB2" w:rsidRPr="003C0EB2" w14:paraId="0CE76A72" w14:textId="77777777" w:rsidTr="25E68F0C">
        <w:trPr>
          <w:trHeight w:val="30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181E8" w14:textId="77777777" w:rsidR="003C0EB2" w:rsidRPr="00B23826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3826">
              <w:rPr>
                <w:rFonts w:ascii="Calibri" w:hAnsi="Calibri" w:cs="Calibri"/>
                <w:sz w:val="22"/>
                <w:szCs w:val="22"/>
              </w:rPr>
              <w:t>Beveiligingsmaatregelen medium </w:t>
            </w:r>
          </w:p>
        </w:tc>
        <w:tc>
          <w:tcPr>
            <w:tcW w:w="3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19D97" w14:textId="736E362C" w:rsidR="003C0EB2" w:rsidRPr="00F6180E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 </w:t>
            </w:r>
            <w:r w:rsidR="00D746B2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&lt;invullen beveiligingsmaatregelen </w:t>
            </w:r>
            <w:r w:rsidR="0080179D" w:rsidRPr="00F6180E">
              <w:rPr>
                <w:rFonts w:ascii="Calibri" w:hAnsi="Calibri" w:cs="Calibri"/>
                <w:sz w:val="22"/>
                <w:szCs w:val="22"/>
                <w:highlight w:val="yellow"/>
              </w:rPr>
              <w:t>van het medium&gt;</w:t>
            </w:r>
          </w:p>
        </w:tc>
      </w:tr>
    </w:tbl>
    <w:p w14:paraId="24EB60EC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74F1F87A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460EB5D2" w14:textId="77777777" w:rsidR="00B23826" w:rsidRDefault="00B23826" w:rsidP="003C0EB2">
      <w:pPr>
        <w:spacing w:line="240" w:lineRule="auto"/>
        <w:textAlignment w:val="baseline"/>
        <w:rPr>
          <w:rFonts w:ascii="Calibri Light" w:hAnsi="Calibri Light" w:cs="Calibri Light"/>
          <w:b/>
          <w:bCs/>
          <w:color w:val="1F3763"/>
          <w:sz w:val="24"/>
          <w:szCs w:val="24"/>
        </w:rPr>
      </w:pPr>
    </w:p>
    <w:p w14:paraId="78B53170" w14:textId="77777777" w:rsidR="00B23826" w:rsidRDefault="00B23826">
      <w:pPr>
        <w:spacing w:line="240" w:lineRule="auto"/>
        <w:rPr>
          <w:rFonts w:ascii="Calibri Light" w:hAnsi="Calibri Light" w:cs="Calibri Light"/>
          <w:b/>
          <w:bCs/>
          <w:color w:val="1F3763"/>
          <w:sz w:val="24"/>
          <w:szCs w:val="24"/>
        </w:rPr>
      </w:pPr>
      <w:r>
        <w:rPr>
          <w:rFonts w:ascii="Calibri Light" w:hAnsi="Calibri Light" w:cs="Calibri Light"/>
          <w:b/>
          <w:bCs/>
          <w:color w:val="1F3763"/>
          <w:sz w:val="24"/>
          <w:szCs w:val="24"/>
        </w:rPr>
        <w:br w:type="page"/>
      </w:r>
    </w:p>
    <w:p w14:paraId="01D649C0" w14:textId="3D6221BD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color w:val="1F3763"/>
          <w:sz w:val="18"/>
          <w:szCs w:val="18"/>
        </w:rPr>
      </w:pPr>
      <w:r w:rsidRPr="003C0EB2">
        <w:rPr>
          <w:rFonts w:ascii="Calibri Light" w:hAnsi="Calibri Light" w:cs="Calibri Light"/>
          <w:b/>
          <w:bCs/>
          <w:color w:val="1F3763"/>
          <w:sz w:val="24"/>
          <w:szCs w:val="24"/>
        </w:rPr>
        <w:lastRenderedPageBreak/>
        <w:t>Bijlage 2: Contactpersonen</w:t>
      </w:r>
      <w:r w:rsidRPr="003C0EB2">
        <w:rPr>
          <w:rFonts w:ascii="Calibri Light" w:hAnsi="Calibri Light" w:cs="Calibri Light"/>
          <w:color w:val="1F3763"/>
          <w:sz w:val="24"/>
          <w:szCs w:val="24"/>
        </w:rPr>
        <w:t> </w:t>
      </w:r>
    </w:p>
    <w:p w14:paraId="14D7EDBF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608"/>
      </w:tblGrid>
      <w:tr w:rsidR="003C0EB2" w:rsidRPr="003C0EB2" w14:paraId="34DF1179" w14:textId="77777777" w:rsidTr="5A016026">
        <w:trPr>
          <w:trHeight w:val="300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86532" w14:textId="1151FF91" w:rsidR="003C0EB2" w:rsidRPr="003C0EB2" w:rsidRDefault="003C0EB2" w:rsidP="003C0EB2">
            <w:pPr>
              <w:spacing w:line="240" w:lineRule="auto"/>
              <w:textAlignment w:val="baseline"/>
              <w:divId w:val="630407204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Contactpersoon </w:t>
            </w:r>
            <w:r w:rsidR="57184D78"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 </w:t>
            </w:r>
            <w:r w:rsidR="0031548D"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gemeente Westland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C0EB2" w:rsidRPr="003C0EB2" w14:paraId="0A1397B0" w14:textId="77777777" w:rsidTr="5A016026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E0E6B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Naam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C194D" w14:textId="49E209BD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  <w:r w:rsidR="00957A9D">
              <w:rPr>
                <w:rFonts w:ascii="Calibri" w:hAnsi="Calibri" w:cs="Calibri"/>
                <w:sz w:val="22"/>
                <w:szCs w:val="22"/>
              </w:rPr>
              <w:t>I</w:t>
            </w:r>
            <w:r w:rsidR="00957A9D" w:rsidRPr="00957A9D">
              <w:rPr>
                <w:rFonts w:ascii="Calibri" w:hAnsi="Calibri" w:cs="Calibri"/>
                <w:sz w:val="22"/>
                <w:szCs w:val="22"/>
              </w:rPr>
              <w:t>.J.M. Slaman</w:t>
            </w:r>
          </w:p>
        </w:tc>
      </w:tr>
      <w:tr w:rsidR="003C0EB2" w:rsidRPr="003C0EB2" w14:paraId="4F789518" w14:textId="77777777" w:rsidTr="5A016026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EE007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Functie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54303" w14:textId="440EA47A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  <w:r w:rsidR="00957A9D">
              <w:rPr>
                <w:rFonts w:ascii="Calibri" w:hAnsi="Calibri" w:cs="Calibri"/>
                <w:sz w:val="22"/>
                <w:szCs w:val="22"/>
              </w:rPr>
              <w:t>Functionaris Gegevensbescherming</w:t>
            </w:r>
          </w:p>
        </w:tc>
      </w:tr>
      <w:tr w:rsidR="003C0EB2" w:rsidRPr="003C0EB2" w14:paraId="5BBE5719" w14:textId="77777777" w:rsidTr="5A016026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C8CBD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e-mailadres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01263" w14:textId="0A060B9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  <w:r w:rsidR="00957A9D" w:rsidRPr="00957A9D">
              <w:rPr>
                <w:rFonts w:ascii="Calibri" w:hAnsi="Calibri" w:cs="Calibri"/>
                <w:sz w:val="22"/>
                <w:szCs w:val="22"/>
              </w:rPr>
              <w:t>privacy@gemeentewestland.nl </w:t>
            </w:r>
          </w:p>
        </w:tc>
      </w:tr>
      <w:tr w:rsidR="003C0EB2" w:rsidRPr="003C0EB2" w14:paraId="70F29FAF" w14:textId="77777777" w:rsidTr="5A016026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5318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Telefoonnummer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0809B" w14:textId="198898C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  <w:r w:rsidR="00957A9D" w:rsidRPr="00957A9D">
              <w:rPr>
                <w:rFonts w:ascii="Calibri" w:hAnsi="Calibri" w:cs="Calibri"/>
                <w:sz w:val="22"/>
                <w:szCs w:val="22"/>
              </w:rPr>
              <w:t>0174-673105 </w:t>
            </w:r>
            <w:r w:rsidR="00957A9D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 w:rsidR="00957A9D" w:rsidRPr="00957A9D">
              <w:rPr>
                <w:rFonts w:ascii="Calibri" w:hAnsi="Calibri" w:cs="Calibri"/>
                <w:sz w:val="22"/>
                <w:szCs w:val="22"/>
              </w:rPr>
              <w:t>06 20 55 34 80  </w:t>
            </w:r>
          </w:p>
        </w:tc>
      </w:tr>
    </w:tbl>
    <w:p w14:paraId="26E4F390" w14:textId="264A8414" w:rsidR="003C0EB2" w:rsidRPr="003C0EB2" w:rsidRDefault="003C0EB2" w:rsidP="5A016026">
      <w:pPr>
        <w:spacing w:line="240" w:lineRule="auto"/>
        <w:textAlignment w:val="baseline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219"/>
        <w:gridCol w:w="6608"/>
      </w:tblGrid>
      <w:tr w:rsidR="5A016026" w14:paraId="68A9518A" w14:textId="77777777" w:rsidTr="5A016026">
        <w:trPr>
          <w:trHeight w:val="300"/>
        </w:trPr>
        <w:tc>
          <w:tcPr>
            <w:tcW w:w="8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F9B9" w14:textId="7DD7E7F3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Contactpersoon </w:t>
            </w:r>
            <w:r w:rsidR="5200AA24"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2 </w:t>
            </w: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gemeente Westland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5A016026" w14:paraId="2B9385B2" w14:textId="77777777" w:rsidTr="5A016026">
        <w:trPr>
          <w:trHeight w:val="300"/>
        </w:trPr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23657" w14:textId="77777777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Naam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569A" w14:textId="4446E1AB" w:rsidR="5A016026" w:rsidRDefault="5A016026" w:rsidP="5A01602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  <w:r w:rsidR="4FC60A9B" w:rsidRPr="5A016026">
              <w:rPr>
                <w:rFonts w:ascii="Calibri" w:hAnsi="Calibri" w:cs="Calibri"/>
                <w:sz w:val="22"/>
                <w:szCs w:val="22"/>
              </w:rPr>
              <w:t>S.R. Ramautarsing</w:t>
            </w:r>
          </w:p>
        </w:tc>
      </w:tr>
      <w:tr w:rsidR="5A016026" w14:paraId="273EBE55" w14:textId="77777777" w:rsidTr="5A016026">
        <w:trPr>
          <w:trHeight w:val="300"/>
        </w:trPr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7C6D" w14:textId="77777777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Functie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2C33" w14:textId="69B87DD1" w:rsidR="5A016026" w:rsidRDefault="5A016026" w:rsidP="5A01602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  <w:r w:rsidR="670C1A91" w:rsidRPr="5A016026">
              <w:rPr>
                <w:rFonts w:ascii="Calibri" w:hAnsi="Calibri" w:cs="Calibri"/>
                <w:sz w:val="22"/>
                <w:szCs w:val="22"/>
              </w:rPr>
              <w:t>Privacy Officer</w:t>
            </w:r>
          </w:p>
        </w:tc>
      </w:tr>
      <w:tr w:rsidR="5A016026" w14:paraId="0B9989D0" w14:textId="77777777" w:rsidTr="5A016026">
        <w:trPr>
          <w:trHeight w:val="300"/>
        </w:trPr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B0E1" w14:textId="77777777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e-mailadres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8755" w14:textId="0A060B97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sz w:val="22"/>
                <w:szCs w:val="22"/>
              </w:rPr>
              <w:t> privacy@gemeentewestland.nl </w:t>
            </w:r>
          </w:p>
        </w:tc>
      </w:tr>
      <w:tr w:rsidR="5A016026" w14:paraId="734EADC9" w14:textId="77777777" w:rsidTr="5A016026">
        <w:trPr>
          <w:trHeight w:val="300"/>
        </w:trPr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57056" w14:textId="77777777" w:rsidR="5A016026" w:rsidRDefault="5A016026" w:rsidP="5A0160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5A016026">
              <w:rPr>
                <w:rFonts w:ascii="Calibri" w:hAnsi="Calibri" w:cs="Calibri"/>
                <w:b/>
                <w:bCs/>
                <w:sz w:val="22"/>
                <w:szCs w:val="22"/>
              </w:rPr>
              <w:t>Telefoonnummer</w:t>
            </w: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D98F" w14:textId="30E87767" w:rsidR="5A016026" w:rsidRDefault="5A016026" w:rsidP="5A01602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5A016026">
              <w:rPr>
                <w:rFonts w:ascii="Calibri" w:hAnsi="Calibri" w:cs="Calibri"/>
                <w:sz w:val="22"/>
                <w:szCs w:val="22"/>
              </w:rPr>
              <w:t> </w:t>
            </w:r>
            <w:hyperlink r:id="rId15">
              <w:r w:rsidR="3E3734D4" w:rsidRPr="5A016026">
                <w:rPr>
                  <w:rFonts w:ascii="Calibri" w:hAnsi="Calibri" w:cs="Calibri"/>
                  <w:sz w:val="22"/>
                  <w:szCs w:val="22"/>
                </w:rPr>
                <w:t>06 42 52 97 63</w:t>
              </w:r>
            </w:hyperlink>
          </w:p>
        </w:tc>
      </w:tr>
    </w:tbl>
    <w:p w14:paraId="20FBAAD6" w14:textId="77777777" w:rsidR="788A60BD" w:rsidRDefault="788A60BD" w:rsidP="5A016026">
      <w:pPr>
        <w:spacing w:line="240" w:lineRule="auto"/>
        <w:rPr>
          <w:rFonts w:ascii="Segoe UI" w:hAnsi="Segoe UI" w:cs="Segoe UI"/>
          <w:sz w:val="18"/>
          <w:szCs w:val="18"/>
        </w:rPr>
      </w:pPr>
      <w:r w:rsidRPr="5A016026">
        <w:rPr>
          <w:rFonts w:ascii="Calibri" w:hAnsi="Calibri" w:cs="Calibri"/>
          <w:sz w:val="22"/>
          <w:szCs w:val="22"/>
        </w:rPr>
        <w:t> </w:t>
      </w:r>
    </w:p>
    <w:p w14:paraId="4B083E12" w14:textId="0015E764" w:rsidR="5A016026" w:rsidRDefault="5A016026" w:rsidP="5A016026">
      <w:pPr>
        <w:spacing w:line="240" w:lineRule="auto"/>
        <w:rPr>
          <w:rFonts w:ascii="Calibri" w:hAnsi="Calibri" w:cs="Calibri"/>
          <w:sz w:val="22"/>
          <w:szCs w:val="22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6580"/>
      </w:tblGrid>
      <w:tr w:rsidR="003C0EB2" w:rsidRPr="003C0EB2" w14:paraId="6DE20F91" w14:textId="77777777" w:rsidTr="003C0EB2">
        <w:trPr>
          <w:trHeight w:val="300"/>
        </w:trPr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09FDF" w14:textId="5730F3D1" w:rsidR="003C0EB2" w:rsidRPr="003C0EB2" w:rsidRDefault="003C0EB2" w:rsidP="003C0EB2">
            <w:pPr>
              <w:spacing w:line="240" w:lineRule="auto"/>
              <w:textAlignment w:val="baseline"/>
              <w:divId w:val="1910535553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Contactpersoon </w:t>
            </w:r>
            <w:r w:rsidR="0031548D" w:rsidRPr="0031548D"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  <w:t>&lt;naam verwerkingsverantwoordelijke 2&gt;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C0EB2" w:rsidRPr="003C0EB2" w14:paraId="161ED79E" w14:textId="77777777" w:rsidTr="003C0EB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C1A8D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Naam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343D9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C0EB2" w:rsidRPr="003C0EB2" w14:paraId="658313D0" w14:textId="77777777" w:rsidTr="003C0EB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27E93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Functie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E8D64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C0EB2" w:rsidRPr="003C0EB2" w14:paraId="06828C17" w14:textId="77777777" w:rsidTr="003C0EB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BEE46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e-mailadres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0D9DC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C0EB2" w:rsidRPr="003C0EB2" w14:paraId="099C4D3A" w14:textId="77777777" w:rsidTr="003C0EB2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5068D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b/>
                <w:bCs/>
                <w:sz w:val="22"/>
                <w:szCs w:val="22"/>
              </w:rPr>
              <w:t>Telefoonnummer</w:t>
            </w: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931E7" w14:textId="77777777" w:rsidR="003C0EB2" w:rsidRPr="003C0EB2" w:rsidRDefault="003C0EB2" w:rsidP="003C0EB2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C0EB2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4C4B6989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041C80D8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54878A4D" w14:textId="77777777" w:rsidR="003C0EB2" w:rsidRPr="003C0EB2" w:rsidRDefault="003C0EB2" w:rsidP="003C0EB2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C0EB2">
        <w:rPr>
          <w:rFonts w:ascii="Calibri" w:hAnsi="Calibri" w:cs="Calibri"/>
          <w:sz w:val="22"/>
          <w:szCs w:val="22"/>
        </w:rPr>
        <w:t> </w:t>
      </w:r>
    </w:p>
    <w:p w14:paraId="7A6D040D" w14:textId="77777777" w:rsidR="00B23826" w:rsidRDefault="00287301" w:rsidP="00B23826">
      <w:pPr>
        <w:spacing w:line="240" w:lineRule="auto"/>
        <w:textAlignment w:val="baseline"/>
      </w:pPr>
      <w:r>
        <w:t xml:space="preserve"> </w:t>
      </w:r>
    </w:p>
    <w:p w14:paraId="3C2B0578" w14:textId="77777777" w:rsidR="00B23826" w:rsidRDefault="00B23826">
      <w:pPr>
        <w:spacing w:line="240" w:lineRule="auto"/>
      </w:pPr>
      <w:r>
        <w:br w:type="page"/>
      </w:r>
    </w:p>
    <w:p w14:paraId="623D93F2" w14:textId="6F619AB4" w:rsidR="00B23826" w:rsidRPr="00B23826" w:rsidRDefault="00B23826" w:rsidP="00B23826">
      <w:pPr>
        <w:spacing w:line="240" w:lineRule="auto"/>
        <w:textAlignment w:val="baseline"/>
        <w:rPr>
          <w:rFonts w:ascii="Calibri Light" w:hAnsi="Calibri Light" w:cs="Calibri Light"/>
          <w:b/>
          <w:bCs/>
          <w:color w:val="1F3763"/>
          <w:sz w:val="24"/>
          <w:szCs w:val="24"/>
        </w:rPr>
      </w:pPr>
      <w:r w:rsidRPr="003C0EB2">
        <w:rPr>
          <w:rFonts w:ascii="Calibri Light" w:hAnsi="Calibri Light" w:cs="Calibri Light"/>
          <w:b/>
          <w:bCs/>
          <w:color w:val="1F3763"/>
          <w:sz w:val="24"/>
          <w:szCs w:val="24"/>
        </w:rPr>
        <w:lastRenderedPageBreak/>
        <w:t xml:space="preserve">Bijlage </w:t>
      </w:r>
      <w:r>
        <w:rPr>
          <w:rFonts w:ascii="Calibri Light" w:hAnsi="Calibri Light" w:cs="Calibri Light"/>
          <w:b/>
          <w:bCs/>
          <w:color w:val="1F3763"/>
          <w:sz w:val="24"/>
          <w:szCs w:val="24"/>
        </w:rPr>
        <w:t>3</w:t>
      </w:r>
      <w:r w:rsidRPr="003C0EB2">
        <w:rPr>
          <w:rFonts w:ascii="Calibri Light" w:hAnsi="Calibri Light" w:cs="Calibri Light"/>
          <w:b/>
          <w:bCs/>
          <w:color w:val="1F3763"/>
          <w:sz w:val="24"/>
          <w:szCs w:val="24"/>
        </w:rPr>
        <w:t xml:space="preserve">: </w:t>
      </w:r>
      <w:r w:rsidRPr="00B23826">
        <w:rPr>
          <w:rFonts w:ascii="Calibri Light" w:hAnsi="Calibri Light" w:cs="Calibri Light"/>
          <w:b/>
          <w:bCs/>
          <w:color w:val="1F3763"/>
          <w:sz w:val="24"/>
          <w:szCs w:val="24"/>
        </w:rPr>
        <w:t>Aantonen passend niveau van beveiliging</w:t>
      </w:r>
    </w:p>
    <w:p w14:paraId="4F3FEDF1" w14:textId="4C3C4098" w:rsidR="00957A9D" w:rsidRDefault="00957A9D" w:rsidP="00287301"/>
    <w:p w14:paraId="079251C2" w14:textId="77777777" w:rsidR="00B23826" w:rsidRDefault="00B23826" w:rsidP="00B23826">
      <w:pPr>
        <w:rPr>
          <w:b/>
          <w:bCs/>
        </w:rPr>
      </w:pPr>
      <w:r w:rsidRPr="00BE4045">
        <w:rPr>
          <w:b/>
          <w:bCs/>
        </w:rPr>
        <w:t>Gemeente Westland</w:t>
      </w:r>
    </w:p>
    <w:p w14:paraId="1357440A" w14:textId="77777777" w:rsidR="00B23826" w:rsidRDefault="00B23826" w:rsidP="00B23826">
      <w:pPr>
        <w:rPr>
          <w:b/>
          <w:bCs/>
        </w:rPr>
      </w:pPr>
    </w:p>
    <w:p w14:paraId="64AC0185" w14:textId="18CFF3C1" w:rsidR="00B23826" w:rsidRPr="00B23826" w:rsidRDefault="00B23826" w:rsidP="00B23826">
      <w:pPr>
        <w:spacing w:after="160" w:line="279" w:lineRule="auto"/>
        <w:rPr>
          <w:rFonts w:ascii="Calibri" w:eastAsia="Calibri" w:hAnsi="Calibri" w:cs="Calibri"/>
          <w:color w:val="000000" w:themeColor="text1"/>
        </w:rPr>
      </w:pPr>
      <w:r w:rsidRPr="4CA927FC">
        <w:rPr>
          <w:b/>
          <w:bCs/>
        </w:rPr>
        <w:t xml:space="preserve">NB: Iedere Partij vult Bijlage 2 in </w:t>
      </w:r>
      <w:r w:rsidRPr="4CA927FC">
        <w:rPr>
          <w:rFonts w:eastAsia="Verdana"/>
          <w:b/>
          <w:bCs/>
          <w:color w:val="000000" w:themeColor="text1"/>
        </w:rPr>
        <w:t>voor de verwerkingen waar de partij verantwoordelijk is.</w:t>
      </w:r>
    </w:p>
    <w:p w14:paraId="35C34899" w14:textId="77777777" w:rsidR="00B23826" w:rsidRDefault="00B23826" w:rsidP="00B23826">
      <w:pPr>
        <w:spacing w:after="160" w:line="279" w:lineRule="auto"/>
        <w:rPr>
          <w:rFonts w:ascii="Calibri" w:eastAsia="Calibri" w:hAnsi="Calibri" w:cs="Calibri"/>
          <w:color w:val="000000" w:themeColor="text1"/>
        </w:rPr>
      </w:pPr>
      <w:bookmarkStart w:id="3" w:name="_Int_VyfKnXxL"/>
      <w:r w:rsidRPr="4CA927FC">
        <w:rPr>
          <w:rFonts w:ascii="Calibri" w:eastAsia="Calibri" w:hAnsi="Calibri" w:cs="Calibri"/>
          <w:b/>
          <w:bCs/>
          <w:color w:val="000000" w:themeColor="text1"/>
        </w:rPr>
        <w:t>Normenstelsel</w:t>
      </w:r>
      <w:bookmarkEnd w:id="3"/>
    </w:p>
    <w:p w14:paraId="5F6CE790" w14:textId="4AC5941D" w:rsidR="00B23826" w:rsidRPr="00B23826" w:rsidRDefault="00B23826" w:rsidP="00B23826">
      <w:pPr>
        <w:pStyle w:val="Lijstalinea"/>
        <w:widowControl w:val="0"/>
        <w:numPr>
          <w:ilvl w:val="0"/>
          <w:numId w:val="32"/>
        </w:numPr>
        <w:autoSpaceDE w:val="0"/>
        <w:autoSpaceDN w:val="0"/>
        <w:spacing w:before="43" w:after="160" w:line="279" w:lineRule="auto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 xml:space="preserve">De verwerkingsverantwoordelijke werkt volgens een algemeen erkende norm voor informatiebeveiliging, te weten: </w:t>
      </w:r>
      <w:r w:rsidRPr="6DB8AEEE">
        <w:rPr>
          <w:rFonts w:ascii="Calibri" w:eastAsia="Calibri" w:hAnsi="Calibri" w:cs="Calibri"/>
          <w:b/>
          <w:bCs/>
          <w:color w:val="000000" w:themeColor="text1"/>
        </w:rPr>
        <w:t>NVT</w:t>
      </w:r>
      <w:r w:rsidRPr="6DB8AEEE">
        <w:rPr>
          <w:rFonts w:ascii="Calibri" w:eastAsia="Calibri" w:hAnsi="Calibri" w:cs="Calibri"/>
          <w:color w:val="000000" w:themeColor="text1"/>
        </w:rPr>
        <w:t xml:space="preserve"> (vermeld normenstelsel, zoals bijvoorbeeld NEN7510, NEN/ISO 27001, PCI/DSS) en is volgens deze norm wel/niet gecertificeerd. Datum laatste certificering:</w:t>
      </w:r>
      <w:r w:rsidRPr="6DB8AEEE">
        <w:rPr>
          <w:rFonts w:ascii="Calibri" w:eastAsia="Calibri" w:hAnsi="Calibri" w:cs="Calibri"/>
          <w:b/>
          <w:bCs/>
          <w:color w:val="000000" w:themeColor="text1"/>
        </w:rPr>
        <w:t xml:space="preserve"> NVT</w:t>
      </w:r>
    </w:p>
    <w:p w14:paraId="40C6A9E4" w14:textId="585DDBB7" w:rsidR="00B23826" w:rsidRPr="00B23826" w:rsidRDefault="00B23826" w:rsidP="00B23826">
      <w:pPr>
        <w:pStyle w:val="Lijstalinea"/>
        <w:widowControl w:val="0"/>
        <w:numPr>
          <w:ilvl w:val="0"/>
          <w:numId w:val="31"/>
        </w:numPr>
        <w:autoSpaceDE w:val="0"/>
        <w:autoSpaceDN w:val="0"/>
        <w:spacing w:before="43" w:after="160" w:line="279" w:lineRule="auto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 xml:space="preserve">De verwerkingsverantwoordelijke werkt volgens een algemeen erkende overheidsnorm zoals de BIO, of vergelijkbaar, te weten: </w:t>
      </w:r>
      <w:r w:rsidRPr="6DB8AEEE">
        <w:rPr>
          <w:rFonts w:ascii="Calibri" w:eastAsia="Calibri" w:hAnsi="Calibri" w:cs="Calibri"/>
          <w:b/>
          <w:bCs/>
          <w:color w:val="000000" w:themeColor="text1"/>
        </w:rPr>
        <w:t xml:space="preserve">BIO (Baseline informatiebeveiliging) </w:t>
      </w:r>
    </w:p>
    <w:p w14:paraId="207059C9" w14:textId="77777777" w:rsidR="00B23826" w:rsidRDefault="00B23826" w:rsidP="00B23826">
      <w:pPr>
        <w:pStyle w:val="Lijstalinea"/>
        <w:widowControl w:val="0"/>
        <w:numPr>
          <w:ilvl w:val="0"/>
          <w:numId w:val="30"/>
        </w:numPr>
        <w:autoSpaceDE w:val="0"/>
        <w:autoSpaceDN w:val="0"/>
        <w:spacing w:before="43" w:after="160" w:line="279" w:lineRule="auto"/>
        <w:contextualSpacing w:val="0"/>
        <w:rPr>
          <w:rFonts w:ascii="Calibri" w:eastAsia="Calibri" w:hAnsi="Calibri" w:cs="Calibri"/>
          <w:color w:val="000000" w:themeColor="text1"/>
        </w:rPr>
      </w:pPr>
      <w:r w:rsidRPr="4CA927FC">
        <w:rPr>
          <w:rFonts w:ascii="Calibri" w:eastAsia="Calibri" w:hAnsi="Calibri" w:cs="Calibri"/>
          <w:color w:val="000000" w:themeColor="text1"/>
        </w:rPr>
        <w:t xml:space="preserve">De verwerkingsverantwoordelijke werkt volgens een andere norm, te weten: </w:t>
      </w:r>
      <w:r w:rsidRPr="4CA927FC">
        <w:rPr>
          <w:rFonts w:ascii="Calibri" w:eastAsia="Calibri" w:hAnsi="Calibri" w:cs="Calibri"/>
          <w:b/>
          <w:bCs/>
          <w:color w:val="000000" w:themeColor="text1"/>
        </w:rPr>
        <w:t>NVT</w:t>
      </w:r>
    </w:p>
    <w:p w14:paraId="11313237" w14:textId="77777777" w:rsidR="00B23826" w:rsidRDefault="00B23826" w:rsidP="00B23826">
      <w:pPr>
        <w:pStyle w:val="Lijstalinea"/>
        <w:spacing w:after="160" w:line="279" w:lineRule="auto"/>
        <w:ind w:left="360"/>
        <w:rPr>
          <w:rFonts w:ascii="Calibri" w:eastAsia="Calibri" w:hAnsi="Calibri" w:cs="Calibri"/>
          <w:b/>
          <w:bCs/>
          <w:color w:val="000000" w:themeColor="text1"/>
        </w:rPr>
      </w:pPr>
    </w:p>
    <w:p w14:paraId="27601251" w14:textId="77777777" w:rsidR="00B23826" w:rsidRDefault="00B23826" w:rsidP="00B23826">
      <w:pPr>
        <w:pStyle w:val="Lijstalinea"/>
        <w:spacing w:after="160" w:line="279" w:lineRule="auto"/>
        <w:ind w:left="360"/>
        <w:rPr>
          <w:rFonts w:ascii="Calibri" w:eastAsia="Calibri" w:hAnsi="Calibri" w:cs="Calibri"/>
          <w:color w:val="000000" w:themeColor="text1"/>
        </w:rPr>
      </w:pPr>
      <w:bookmarkStart w:id="4" w:name="_Int_ucABSdT1"/>
      <w:r w:rsidRPr="4CA927FC">
        <w:rPr>
          <w:rFonts w:ascii="Calibri" w:eastAsia="Calibri" w:hAnsi="Calibri" w:cs="Calibri"/>
          <w:b/>
          <w:bCs/>
          <w:color w:val="000000" w:themeColor="text1"/>
        </w:rPr>
        <w:t>Toereikendheid</w:t>
      </w:r>
      <w:bookmarkEnd w:id="4"/>
    </w:p>
    <w:p w14:paraId="2BAB78F4" w14:textId="77777777" w:rsidR="00B23826" w:rsidRDefault="00B23826" w:rsidP="00B23826">
      <w:pPr>
        <w:pStyle w:val="Lijstalinea"/>
        <w:spacing w:after="160" w:line="279" w:lineRule="auto"/>
        <w:ind w:left="360"/>
        <w:rPr>
          <w:rFonts w:ascii="Calibri" w:eastAsia="Calibri" w:hAnsi="Calibri" w:cs="Calibri"/>
          <w:color w:val="000000" w:themeColor="text1"/>
        </w:rPr>
      </w:pPr>
      <w:r w:rsidRPr="4CA927FC">
        <w:rPr>
          <w:rFonts w:ascii="Calibri" w:eastAsia="Calibri" w:hAnsi="Calibri" w:cs="Calibri"/>
          <w:color w:val="000000" w:themeColor="text1"/>
        </w:rPr>
        <w:t>De toereikendheid van de informatiebeveiliging blijkt uit het volgende:</w:t>
      </w:r>
    </w:p>
    <w:p w14:paraId="3B91F426" w14:textId="6D705DE9" w:rsidR="00B23826" w:rsidRPr="00B23826" w:rsidRDefault="00B23826" w:rsidP="00B23826">
      <w:pPr>
        <w:pStyle w:val="Lijstalinea"/>
        <w:widowControl w:val="0"/>
        <w:numPr>
          <w:ilvl w:val="0"/>
          <w:numId w:val="29"/>
        </w:numPr>
        <w:autoSpaceDE w:val="0"/>
        <w:autoSpaceDN w:val="0"/>
        <w:spacing w:before="43" w:after="160" w:line="279" w:lineRule="auto"/>
        <w:ind w:left="360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>Verwerkingsverantwoordelijke verstrekt een actueel en geldig certificaat en verklaring van toepasselijkheid (VVT);</w:t>
      </w:r>
    </w:p>
    <w:p w14:paraId="434F297A" w14:textId="64B3151A" w:rsidR="00B23826" w:rsidRPr="00B23826" w:rsidRDefault="00B23826" w:rsidP="00B23826">
      <w:pPr>
        <w:pStyle w:val="Lijstalinea"/>
        <w:widowControl w:val="0"/>
        <w:numPr>
          <w:ilvl w:val="0"/>
          <w:numId w:val="31"/>
        </w:numPr>
        <w:autoSpaceDE w:val="0"/>
        <w:autoSpaceDN w:val="0"/>
        <w:spacing w:before="43" w:after="160" w:line="279" w:lineRule="auto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 xml:space="preserve">Rapportages van periodieke externe controles zoals audits, pentesten of TPM’s (bijv. ISAE3xxx SOC type II); </w:t>
      </w:r>
    </w:p>
    <w:p w14:paraId="75EBC0CA" w14:textId="75261FA0" w:rsidR="00B23826" w:rsidRPr="00B23826" w:rsidRDefault="00B23826" w:rsidP="00B23826">
      <w:pPr>
        <w:pStyle w:val="Lijstalinea"/>
        <w:widowControl w:val="0"/>
        <w:numPr>
          <w:ilvl w:val="0"/>
          <w:numId w:val="29"/>
        </w:numPr>
        <w:autoSpaceDE w:val="0"/>
        <w:autoSpaceDN w:val="0"/>
        <w:spacing w:before="43" w:after="160" w:line="279" w:lineRule="auto"/>
        <w:ind w:left="360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 xml:space="preserve">Een assurance rapport (TPM) van een auditor die is aangesloten bij NOREA; </w:t>
      </w:r>
    </w:p>
    <w:p w14:paraId="452D48B1" w14:textId="7F3456F7" w:rsidR="00B23826" w:rsidRPr="00B23826" w:rsidRDefault="00B23826" w:rsidP="00B23826">
      <w:pPr>
        <w:pStyle w:val="Lijstalinea"/>
        <w:widowControl w:val="0"/>
        <w:numPr>
          <w:ilvl w:val="0"/>
          <w:numId w:val="28"/>
        </w:numPr>
        <w:autoSpaceDE w:val="0"/>
        <w:autoSpaceDN w:val="0"/>
        <w:spacing w:before="43" w:after="160" w:line="279" w:lineRule="auto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>Eigen controles of eigen mededelingen over de beveiligingsmaatregelen zoals hieronder beschreven (in lijn met de aanpak uit hoofdstuk 4.4 uit de BIO, een ICV): interne rapportages, risicoanalyses en GAP-analyses</w:t>
      </w:r>
      <w:r>
        <w:rPr>
          <w:rFonts w:ascii="Calibri" w:eastAsia="Calibri" w:hAnsi="Calibri" w:cs="Calibri"/>
          <w:color w:val="000000" w:themeColor="text1"/>
        </w:rPr>
        <w:t>.</w:t>
      </w:r>
    </w:p>
    <w:p w14:paraId="48DC8D29" w14:textId="52983E00" w:rsidR="00B23826" w:rsidRDefault="00B23826" w:rsidP="00B23826">
      <w:pPr>
        <w:spacing w:after="160" w:line="279" w:lineRule="auto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b/>
          <w:bCs/>
          <w:color w:val="000000" w:themeColor="text1"/>
        </w:rPr>
        <w:t>NB:</w:t>
      </w:r>
      <w:r w:rsidRPr="6DB8AEEE">
        <w:rPr>
          <w:rFonts w:ascii="Calibri" w:eastAsia="Calibri" w:hAnsi="Calibri" w:cs="Calibri"/>
          <w:color w:val="000000" w:themeColor="text1"/>
        </w:rPr>
        <w:t xml:space="preserve"> Uit de certificering/periodieke externe controles/audits of uit de eigen controles/beschrijvingen blijkt of kan afgeleid worden dat de beveiliging passend is bij de verwerking(en) genoemd in Bijlage 1.</w:t>
      </w:r>
    </w:p>
    <w:p w14:paraId="5020466B" w14:textId="77777777" w:rsidR="00B23826" w:rsidRDefault="00B23826" w:rsidP="00B23826">
      <w:pPr>
        <w:spacing w:after="160" w:line="279" w:lineRule="auto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>Aansluiting bij goedgekeurde gedragscode</w:t>
      </w:r>
    </w:p>
    <w:p w14:paraId="013A5FA0" w14:textId="77777777" w:rsidR="00B23826" w:rsidRDefault="00B23826" w:rsidP="00B23826">
      <w:pPr>
        <w:pStyle w:val="Lijstalinea"/>
        <w:widowControl w:val="0"/>
        <w:numPr>
          <w:ilvl w:val="1"/>
          <w:numId w:val="27"/>
        </w:numPr>
        <w:tabs>
          <w:tab w:val="left" w:pos="397"/>
        </w:tabs>
        <w:autoSpaceDE w:val="0"/>
        <w:autoSpaceDN w:val="0"/>
        <w:spacing w:before="43" w:after="160" w:line="279" w:lineRule="auto"/>
        <w:ind w:left="360"/>
        <w:contextualSpacing w:val="0"/>
        <w:rPr>
          <w:rFonts w:ascii="Calibri" w:eastAsia="Calibri" w:hAnsi="Calibri" w:cs="Calibri"/>
          <w:color w:val="000000" w:themeColor="text1"/>
        </w:rPr>
      </w:pPr>
      <w:r w:rsidRPr="6DB8AEEE">
        <w:rPr>
          <w:rFonts w:ascii="Calibri" w:eastAsia="Calibri" w:hAnsi="Calibri" w:cs="Calibri"/>
          <w:color w:val="000000" w:themeColor="text1"/>
        </w:rPr>
        <w:t>Verwerkingsverantwoordelijke is aangesloten bij een door een toezichthoudende autoriteit goedgekeurde gedragscode, te weten ………………………………………………………………………………………………………………….</w:t>
      </w:r>
    </w:p>
    <w:p w14:paraId="292713AD" w14:textId="77777777" w:rsidR="00957A9D" w:rsidRDefault="00957A9D">
      <w:pPr>
        <w:spacing w:line="240" w:lineRule="auto"/>
      </w:pPr>
      <w:r>
        <w:br w:type="page"/>
      </w:r>
    </w:p>
    <w:p w14:paraId="5EA645D9" w14:textId="77777777" w:rsidR="00B23826" w:rsidRDefault="00B23826" w:rsidP="00B23826">
      <w:pPr>
        <w:pStyle w:val="Plattetekst"/>
      </w:pPr>
    </w:p>
    <w:p w14:paraId="2BD27B70" w14:textId="5275B26E" w:rsidR="00B23826" w:rsidRDefault="00B23826" w:rsidP="00B23826">
      <w:pPr>
        <w:rPr>
          <w:b/>
          <w:bCs/>
        </w:rPr>
      </w:pPr>
      <w:r w:rsidRPr="00B2382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N</w:t>
      </w:r>
      <w:r w:rsidRPr="00B23826">
        <w:rPr>
          <w:b/>
          <w:bCs/>
          <w:highlight w:val="yellow"/>
        </w:rPr>
        <w:t>aam verwerkingsverantwoordelijke 2&gt;</w:t>
      </w:r>
    </w:p>
    <w:p w14:paraId="44D636DA" w14:textId="77777777" w:rsidR="00B23826" w:rsidRDefault="00B23826" w:rsidP="00B23826">
      <w:pPr>
        <w:rPr>
          <w:b/>
          <w:bCs/>
        </w:rPr>
      </w:pPr>
    </w:p>
    <w:p w14:paraId="690327C1" w14:textId="77777777" w:rsidR="00B23826" w:rsidRPr="009E2CEB" w:rsidRDefault="00B23826" w:rsidP="00B23826">
      <w:r w:rsidRPr="13EB2D32">
        <w:rPr>
          <w:b/>
          <w:bCs/>
        </w:rPr>
        <w:t xml:space="preserve">NB: Iedere Partij vult Bijlage 2 in </w:t>
      </w:r>
      <w:r w:rsidRPr="13EB2D32">
        <w:rPr>
          <w:rFonts w:eastAsia="Verdana"/>
          <w:b/>
          <w:bCs/>
          <w:color w:val="000000" w:themeColor="text1"/>
        </w:rPr>
        <w:t>voor de verwerkingen waar de partij verantwoordelijk is.</w:t>
      </w:r>
    </w:p>
    <w:p w14:paraId="3918F9CB" w14:textId="77777777" w:rsidR="00B23826" w:rsidRDefault="00B23826" w:rsidP="00B23826">
      <w:pPr>
        <w:rPr>
          <w:rFonts w:eastAsia="Verdana"/>
          <w:b/>
          <w:bCs/>
          <w:color w:val="000000" w:themeColor="text1"/>
        </w:rPr>
      </w:pPr>
    </w:p>
    <w:p w14:paraId="0E33C30E" w14:textId="77777777" w:rsidR="00B23826" w:rsidRDefault="00B23826" w:rsidP="00B23826">
      <w:pPr>
        <w:spacing w:after="160" w:line="279" w:lineRule="auto"/>
        <w:rPr>
          <w:rFonts w:ascii="Calibri" w:eastAsia="Calibri" w:hAnsi="Calibri" w:cs="Calibri"/>
          <w:color w:val="000000" w:themeColor="text1"/>
        </w:rPr>
      </w:pPr>
      <w:r w:rsidRPr="13EB2D32">
        <w:rPr>
          <w:rFonts w:ascii="Calibri" w:eastAsia="Calibri" w:hAnsi="Calibri" w:cs="Calibri"/>
          <w:b/>
          <w:bCs/>
          <w:color w:val="000000" w:themeColor="text1"/>
        </w:rPr>
        <w:t>Normenstelsel</w:t>
      </w:r>
    </w:p>
    <w:p w14:paraId="72CEAF8C" w14:textId="77777777" w:rsidR="00B23826" w:rsidRDefault="00B23826" w:rsidP="00B23826">
      <w:pPr>
        <w:pStyle w:val="Lijstalinea"/>
        <w:rPr>
          <w:rFonts w:asciiTheme="minorHAnsi" w:hAnsiTheme="minorHAnsi"/>
        </w:rPr>
      </w:pPr>
      <w:r w:rsidRPr="00363301">
        <w:rPr>
          <w:rFonts w:asciiTheme="minorHAnsi" w:hAnsiTheme="minorHAnsi"/>
        </w:rPr>
        <w:t xml:space="preserve">□ De </w:t>
      </w:r>
      <w:r>
        <w:rPr>
          <w:rFonts w:asciiTheme="minorHAnsi" w:hAnsiTheme="minorHAnsi"/>
        </w:rPr>
        <w:t>verwerkingsverantwoordelijke werkt volgens een algemeen erkende norm voor informatiebeveiliging, te weten:</w:t>
      </w:r>
    </w:p>
    <w:p w14:paraId="7E31884A" w14:textId="77777777" w:rsidR="00B23826" w:rsidRPr="00363301" w:rsidRDefault="00B23826" w:rsidP="00B23826">
      <w:pPr>
        <w:pStyle w:val="Lijstalinea"/>
        <w:ind w:left="170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………………………………………….. (vermeld normenstelsel, zoals bijvoorbeeld NEN7510, NEN/ISO 27001, PCI/DSS) en is volgens deze norm wel/niet gecertificeerd.</w:t>
      </w:r>
    </w:p>
    <w:p w14:paraId="4D467798" w14:textId="77777777" w:rsidR="00B23826" w:rsidRPr="00363301" w:rsidRDefault="00B23826" w:rsidP="00B23826">
      <w:pPr>
        <w:pStyle w:val="Lijstalinea"/>
        <w:rPr>
          <w:rFonts w:asciiTheme="minorHAnsi" w:hAnsiTheme="minorHAnsi"/>
        </w:rPr>
      </w:pPr>
    </w:p>
    <w:p w14:paraId="2366CDAC" w14:textId="77777777" w:rsidR="00B23826" w:rsidRDefault="00B23826" w:rsidP="00B23826">
      <w:pPr>
        <w:pStyle w:val="Lijstalinea"/>
        <w:rPr>
          <w:rFonts w:asciiTheme="minorHAnsi" w:hAnsiTheme="minorHAnsi"/>
        </w:rPr>
      </w:pPr>
      <w:r w:rsidRPr="00363301">
        <w:rPr>
          <w:rFonts w:asciiTheme="minorHAnsi" w:hAnsiTheme="minorHAnsi"/>
        </w:rPr>
        <w:t xml:space="preserve">□ De </w:t>
      </w:r>
      <w:r>
        <w:rPr>
          <w:rFonts w:asciiTheme="minorHAnsi" w:hAnsiTheme="minorHAnsi"/>
        </w:rPr>
        <w:t xml:space="preserve">verwerkingsverantwoordelijke werkt </w:t>
      </w:r>
      <w:r w:rsidRPr="00363301">
        <w:rPr>
          <w:rFonts w:asciiTheme="minorHAnsi" w:hAnsiTheme="minorHAnsi"/>
        </w:rPr>
        <w:t>volgens een algemeen erkende overheidsnorm zoals de BI</w:t>
      </w:r>
      <w:r>
        <w:rPr>
          <w:rFonts w:asciiTheme="minorHAnsi" w:hAnsiTheme="minorHAnsi"/>
        </w:rPr>
        <w:t>O,</w:t>
      </w:r>
      <w:r w:rsidRPr="00363301">
        <w:rPr>
          <w:rFonts w:asciiTheme="minorHAnsi" w:hAnsiTheme="minorHAnsi"/>
        </w:rPr>
        <w:t xml:space="preserve"> of vergelijkbaar, </w:t>
      </w:r>
      <w:r>
        <w:rPr>
          <w:rFonts w:asciiTheme="minorHAnsi" w:hAnsiTheme="minorHAnsi"/>
        </w:rPr>
        <w:t>te weten</w:t>
      </w:r>
      <w:r w:rsidRPr="00363301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…………………………………………………….</w:t>
      </w:r>
    </w:p>
    <w:p w14:paraId="39ED15F4" w14:textId="77777777" w:rsidR="00B23826" w:rsidRPr="00363301" w:rsidRDefault="00B23826" w:rsidP="00B23826">
      <w:pPr>
        <w:pStyle w:val="Lijstalinea"/>
        <w:rPr>
          <w:rFonts w:asciiTheme="minorHAnsi" w:hAnsiTheme="minorHAnsi"/>
        </w:rPr>
      </w:pPr>
    </w:p>
    <w:p w14:paraId="576FFCA5" w14:textId="77777777" w:rsidR="00B23826" w:rsidRDefault="00B23826" w:rsidP="00B23826">
      <w:pPr>
        <w:pStyle w:val="Lijstalinea"/>
        <w:rPr>
          <w:rFonts w:asciiTheme="minorHAnsi" w:hAnsiTheme="minorHAnsi"/>
        </w:rPr>
      </w:pPr>
      <w:r w:rsidRPr="00363301">
        <w:rPr>
          <w:rFonts w:asciiTheme="minorHAnsi" w:hAnsiTheme="minorHAnsi"/>
        </w:rPr>
        <w:t>□</w:t>
      </w:r>
      <w:r>
        <w:rPr>
          <w:rFonts w:asciiTheme="minorHAnsi" w:hAnsiTheme="minorHAnsi"/>
        </w:rPr>
        <w:t xml:space="preserve">De verwerkingsverantwoordelijke werkt volgens een andere norm, te weten: …………………………………………… </w:t>
      </w:r>
    </w:p>
    <w:p w14:paraId="7E3C18F5" w14:textId="77777777" w:rsidR="00B23826" w:rsidRDefault="00B23826" w:rsidP="00B23826">
      <w:pPr>
        <w:pStyle w:val="Lijstalinea"/>
        <w:rPr>
          <w:rFonts w:asciiTheme="minorHAnsi" w:hAnsiTheme="minorHAnsi"/>
          <w:b/>
          <w:bCs/>
        </w:rPr>
      </w:pPr>
    </w:p>
    <w:p w14:paraId="62967918" w14:textId="77777777" w:rsidR="00B23826" w:rsidRPr="00363301" w:rsidRDefault="00B23826" w:rsidP="00B23826">
      <w:pPr>
        <w:pStyle w:val="Lijstalinea"/>
        <w:rPr>
          <w:rFonts w:asciiTheme="minorHAnsi" w:hAnsiTheme="minorHAnsi"/>
          <w:b/>
          <w:bCs/>
        </w:rPr>
      </w:pPr>
      <w:r w:rsidRPr="13EB2D32">
        <w:rPr>
          <w:rFonts w:asciiTheme="minorHAnsi" w:hAnsiTheme="minorHAnsi"/>
          <w:b/>
          <w:bCs/>
        </w:rPr>
        <w:t>Toereikendheid</w:t>
      </w:r>
    </w:p>
    <w:p w14:paraId="41B084EE" w14:textId="77777777" w:rsidR="00B23826" w:rsidRDefault="00B23826" w:rsidP="00B23826">
      <w:pPr>
        <w:pStyle w:val="Lijstalinea"/>
        <w:tabs>
          <w:tab w:val="left" w:pos="397"/>
        </w:tabs>
        <w:rPr>
          <w:rFonts w:asciiTheme="minorHAnsi" w:hAnsiTheme="minorHAnsi"/>
        </w:rPr>
      </w:pPr>
      <w:r w:rsidRPr="00363301">
        <w:rPr>
          <w:rFonts w:asciiTheme="minorHAnsi" w:hAnsiTheme="minorHAnsi"/>
        </w:rPr>
        <w:t xml:space="preserve">De toereikendheid van de informatiebeveiliging blijkt uit </w:t>
      </w:r>
      <w:r>
        <w:rPr>
          <w:rFonts w:asciiTheme="minorHAnsi" w:hAnsiTheme="minorHAnsi"/>
        </w:rPr>
        <w:t>het</w:t>
      </w:r>
      <w:r w:rsidRPr="00363301">
        <w:rPr>
          <w:rFonts w:asciiTheme="minorHAnsi" w:hAnsiTheme="minorHAnsi"/>
        </w:rPr>
        <w:t xml:space="preserve"> volgende:</w:t>
      </w:r>
    </w:p>
    <w:p w14:paraId="2BE877ED" w14:textId="77777777" w:rsidR="00B23826" w:rsidRPr="00363301" w:rsidRDefault="00B23826" w:rsidP="00B23826">
      <w:pPr>
        <w:pStyle w:val="Lijstalinea"/>
        <w:tabs>
          <w:tab w:val="left" w:pos="397"/>
        </w:tabs>
        <w:rPr>
          <w:rFonts w:asciiTheme="minorHAnsi" w:hAnsiTheme="minorHAnsi"/>
        </w:rPr>
      </w:pPr>
    </w:p>
    <w:p w14:paraId="104D944B" w14:textId="77777777" w:rsidR="00B23826" w:rsidRDefault="00B23826" w:rsidP="00B23826">
      <w:pPr>
        <w:pStyle w:val="Lijstalinea"/>
        <w:numPr>
          <w:ilvl w:val="0"/>
          <w:numId w:val="34"/>
        </w:numPr>
        <w:spacing w:line="240" w:lineRule="auto"/>
        <w:ind w:left="360"/>
        <w:contextualSpacing w:val="0"/>
        <w:rPr>
          <w:rFonts w:ascii="Calibri" w:hAnsi="Calibri" w:cs="Calibri"/>
        </w:rPr>
      </w:pPr>
      <w:r w:rsidRPr="00864332">
        <w:rPr>
          <w:rFonts w:ascii="Calibri" w:hAnsi="Calibri" w:cs="Calibri"/>
        </w:rPr>
        <w:t>Certificering en verklaring van toepasselijkheid (VVT);</w:t>
      </w:r>
    </w:p>
    <w:p w14:paraId="0B3EC8E2" w14:textId="77777777" w:rsidR="00B23826" w:rsidRPr="00270BEB" w:rsidRDefault="00B23826" w:rsidP="00B23826">
      <w:pPr>
        <w:pStyle w:val="Lijstalinea"/>
        <w:numPr>
          <w:ilvl w:val="0"/>
          <w:numId w:val="34"/>
        </w:numPr>
        <w:spacing w:line="240" w:lineRule="auto"/>
        <w:ind w:left="360"/>
        <w:contextualSpacing w:val="0"/>
        <w:rPr>
          <w:rFonts w:ascii="Calibri" w:hAnsi="Calibri" w:cs="Calibri"/>
        </w:rPr>
      </w:pPr>
      <w:r w:rsidRPr="00270BEB">
        <w:rPr>
          <w:rFonts w:ascii="Calibri" w:hAnsi="Calibri" w:cs="Calibri"/>
        </w:rPr>
        <w:t xml:space="preserve">Rapportages van periodieke externe controles zoals audits, pentesten of TPM’s (bijv. ISAE3xxx SOC type II); </w:t>
      </w:r>
    </w:p>
    <w:p w14:paraId="02AD2C18" w14:textId="77777777" w:rsidR="00B23826" w:rsidRDefault="00B23826" w:rsidP="00B23826">
      <w:pPr>
        <w:pStyle w:val="Lijstalinea"/>
        <w:numPr>
          <w:ilvl w:val="0"/>
          <w:numId w:val="34"/>
        </w:numPr>
        <w:spacing w:line="240" w:lineRule="auto"/>
        <w:ind w:left="360"/>
        <w:contextualSpacing w:val="0"/>
        <w:rPr>
          <w:rFonts w:ascii="Calibri" w:hAnsi="Calibri" w:cs="Calibri"/>
        </w:rPr>
      </w:pPr>
      <w:r w:rsidRPr="00864332">
        <w:rPr>
          <w:rFonts w:ascii="Calibri" w:hAnsi="Calibri" w:cs="Calibri"/>
        </w:rPr>
        <w:t xml:space="preserve">Een assurance rapport (TPM) van een auditor die is aangesloten bij NOREA; </w:t>
      </w:r>
    </w:p>
    <w:p w14:paraId="48814BB7" w14:textId="77777777" w:rsidR="00B23826" w:rsidRPr="00270BEB" w:rsidRDefault="00B23826" w:rsidP="00B23826">
      <w:pPr>
        <w:pStyle w:val="Lijstalinea"/>
        <w:numPr>
          <w:ilvl w:val="0"/>
          <w:numId w:val="34"/>
        </w:numPr>
        <w:spacing w:line="240" w:lineRule="auto"/>
        <w:ind w:left="360"/>
        <w:contextualSpacing w:val="0"/>
        <w:rPr>
          <w:rFonts w:ascii="Calibri" w:hAnsi="Calibri" w:cs="Calibri"/>
        </w:rPr>
      </w:pPr>
      <w:r w:rsidRPr="00270BEB">
        <w:rPr>
          <w:rFonts w:ascii="Calibri" w:hAnsi="Calibri" w:cs="Calibri"/>
        </w:rPr>
        <w:t>Eigen controles of eigen mededelingen over de beveiligingsmaatregelen zoals hieronder beschreven (in lijn met de aanpak uit hoofdstuk 4.4 uit de BIO, een ICV): ……………………………………………………………………………………………</w:t>
      </w:r>
    </w:p>
    <w:p w14:paraId="234291C3" w14:textId="77777777" w:rsidR="00B23826" w:rsidRPr="00623A80" w:rsidRDefault="00B23826" w:rsidP="00B23826">
      <w:pPr>
        <w:rPr>
          <w:rFonts w:ascii="Calibri" w:hAnsi="Calibri" w:cs="Calibri"/>
        </w:rPr>
      </w:pPr>
    </w:p>
    <w:p w14:paraId="4BDEADFF" w14:textId="77777777" w:rsidR="00B23826" w:rsidRPr="00623A80" w:rsidRDefault="00B23826" w:rsidP="00B23826">
      <w:pPr>
        <w:rPr>
          <w:rFonts w:ascii="Calibri" w:hAnsi="Calibri" w:cs="Calibri"/>
        </w:rPr>
      </w:pPr>
      <w:r w:rsidRPr="00623A80">
        <w:rPr>
          <w:rFonts w:ascii="Calibri" w:eastAsia="Verdana" w:hAnsi="Calibri" w:cs="Calibri"/>
          <w:b/>
          <w:color w:val="000000"/>
        </w:rPr>
        <w:t>NB:</w:t>
      </w:r>
      <w:r w:rsidRPr="00623A80">
        <w:rPr>
          <w:rFonts w:ascii="Calibri" w:eastAsia="Verdana" w:hAnsi="Calibri" w:cs="Calibri"/>
          <w:color w:val="000000"/>
        </w:rPr>
        <w:t xml:space="preserve"> </w:t>
      </w:r>
      <w:r w:rsidRPr="00623A80">
        <w:rPr>
          <w:rFonts w:ascii="Calibri" w:hAnsi="Calibri" w:cs="Calibri"/>
        </w:rPr>
        <w:t xml:space="preserve">Uit de certificering/periodieke externe controles/audits of uit de eigen controles/beschrijvingen blijkt of kan afgeleid worden dat de beveiliging passend is bij de verwerking(en) genoemd in </w:t>
      </w:r>
      <w:r>
        <w:rPr>
          <w:rFonts w:ascii="Calibri" w:hAnsi="Calibri" w:cs="Calibri"/>
        </w:rPr>
        <w:t>B</w:t>
      </w:r>
      <w:r w:rsidRPr="00623A80">
        <w:rPr>
          <w:rFonts w:ascii="Calibri" w:hAnsi="Calibri" w:cs="Calibri"/>
        </w:rPr>
        <w:t>ijlage 1.</w:t>
      </w:r>
    </w:p>
    <w:p w14:paraId="38C5E668" w14:textId="77777777" w:rsidR="00B23826" w:rsidRPr="00623A80" w:rsidRDefault="00B23826" w:rsidP="00B23826">
      <w:pPr>
        <w:rPr>
          <w:rFonts w:ascii="Calibri" w:hAnsi="Calibri" w:cs="Calibri"/>
        </w:rPr>
      </w:pPr>
    </w:p>
    <w:p w14:paraId="1B24E44C" w14:textId="77777777" w:rsidR="00B23826" w:rsidRPr="00623A80" w:rsidRDefault="00B23826" w:rsidP="00B23826">
      <w:pPr>
        <w:rPr>
          <w:rFonts w:ascii="Calibri" w:hAnsi="Calibri" w:cs="Calibri"/>
        </w:rPr>
      </w:pPr>
    </w:p>
    <w:p w14:paraId="7156FA25" w14:textId="77777777" w:rsidR="00B23826" w:rsidRPr="00363301" w:rsidRDefault="00B23826" w:rsidP="00B23826">
      <w:pPr>
        <w:rPr>
          <w:rFonts w:asciiTheme="minorHAnsi" w:hAnsiTheme="minorHAnsi"/>
        </w:rPr>
      </w:pPr>
      <w:r>
        <w:rPr>
          <w:rFonts w:asciiTheme="minorHAnsi" w:hAnsiTheme="minorHAnsi"/>
        </w:rPr>
        <w:t>Aansluiting bij goedgekeurde gedragscode</w:t>
      </w:r>
    </w:p>
    <w:p w14:paraId="30C742AC" w14:textId="77777777" w:rsidR="00B23826" w:rsidRPr="00363301" w:rsidRDefault="00B23826" w:rsidP="00B23826">
      <w:pPr>
        <w:pStyle w:val="Lijstalinea"/>
        <w:numPr>
          <w:ilvl w:val="1"/>
          <w:numId w:val="33"/>
        </w:numPr>
        <w:tabs>
          <w:tab w:val="left" w:pos="397"/>
        </w:tabs>
        <w:spacing w:line="240" w:lineRule="auto"/>
        <w:ind w:left="360"/>
        <w:contextualSpacing w:val="0"/>
        <w:rPr>
          <w:rFonts w:asciiTheme="minorHAnsi" w:eastAsia="Verdana" w:hAnsiTheme="minorHAnsi"/>
          <w:color w:val="000000"/>
        </w:rPr>
      </w:pPr>
      <w:r w:rsidRPr="00363301">
        <w:rPr>
          <w:rFonts w:asciiTheme="minorHAnsi" w:hAnsiTheme="minorHAnsi"/>
        </w:rPr>
        <w:t>Verwerk</w:t>
      </w:r>
      <w:r>
        <w:rPr>
          <w:rFonts w:asciiTheme="minorHAnsi" w:hAnsiTheme="minorHAnsi"/>
        </w:rPr>
        <w:t>ingsv</w:t>
      </w:r>
      <w:r w:rsidRPr="00363301">
        <w:rPr>
          <w:rFonts w:asciiTheme="minorHAnsi" w:hAnsiTheme="minorHAnsi"/>
        </w:rPr>
        <w:t>er</w:t>
      </w:r>
      <w:r>
        <w:rPr>
          <w:rFonts w:asciiTheme="minorHAnsi" w:hAnsiTheme="minorHAnsi"/>
        </w:rPr>
        <w:t>antwoordelijke</w:t>
      </w:r>
      <w:r w:rsidRPr="00363301">
        <w:rPr>
          <w:rFonts w:asciiTheme="minorHAnsi" w:hAnsiTheme="minorHAnsi"/>
        </w:rPr>
        <w:t xml:space="preserve"> is aangesloten bij een </w:t>
      </w:r>
      <w:r>
        <w:rPr>
          <w:rFonts w:asciiTheme="minorHAnsi" w:hAnsiTheme="minorHAnsi"/>
        </w:rPr>
        <w:t xml:space="preserve">door een toezichthoudende autoriteit </w:t>
      </w:r>
      <w:r w:rsidRPr="00363301">
        <w:rPr>
          <w:rFonts w:asciiTheme="minorHAnsi" w:hAnsiTheme="minorHAnsi"/>
        </w:rPr>
        <w:t>goedgekeurde gedragscode, te weten ………………………………………………………………………………………………………………….</w:t>
      </w:r>
    </w:p>
    <w:p w14:paraId="19FC7043" w14:textId="77777777" w:rsidR="00E56BE0" w:rsidRDefault="00E56BE0" w:rsidP="00287301"/>
    <w:sectPr w:rsidR="00E56BE0" w:rsidSect="00FC60A2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5" w:h="16837" w:code="9"/>
      <w:pgMar w:top="284" w:right="1531" w:bottom="2098" w:left="1531" w:header="0" w:footer="1134" w:gutter="0"/>
      <w:paperSrc w:first="7" w:other="7"/>
      <w:pgNumType w:start="0"/>
      <w:cols w:space="708"/>
      <w:noEndnote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amautarsing, SR (Shivani)" w:date="2025-07-02T16:53:00Z" w:initials="RS">
    <w:p w14:paraId="53648D77" w14:textId="7C3F90DB" w:rsidR="007775CA" w:rsidRDefault="00F55547">
      <w:r>
        <w:annotationRef/>
      </w:r>
      <w:r w:rsidRPr="40AF1F70">
        <w:t>Wanneer afsluiten Modelgegevensleveringsovereenkomst voor zelfstandige verwerkingsverantwoordelijken v1:</w:t>
      </w:r>
    </w:p>
    <w:p w14:paraId="4BE25B44" w14:textId="16EDDE10" w:rsidR="007775CA" w:rsidRDefault="00F55547">
      <w:r w:rsidRPr="5F5C68C8">
        <w:t>-         Er is sprake van verwerking van persoonsgegevens op grote schaal; of</w:t>
      </w:r>
    </w:p>
    <w:p w14:paraId="0D2760E0" w14:textId="130D7826" w:rsidR="007775CA" w:rsidRDefault="00F55547">
      <w:r w:rsidRPr="3B7DEF31">
        <w:t>-         Er worden gevoelige of bijzondere persoonsgegevens verwerkt.</w:t>
      </w:r>
    </w:p>
    <w:p w14:paraId="48E7A112" w14:textId="439C2D11" w:rsidR="007775CA" w:rsidRDefault="007775CA"/>
    <w:p w14:paraId="333BF190" w14:textId="448AD036" w:rsidR="007775CA" w:rsidRDefault="00F55547">
      <w:r w:rsidRPr="73DCA8AF">
        <w:t>Houd bij ‘grote schaal’ rekening met:</w:t>
      </w:r>
    </w:p>
    <w:p w14:paraId="5360D99D" w14:textId="14A26710" w:rsidR="007775CA" w:rsidRDefault="00F55547">
      <w:r w:rsidRPr="4C9F1EF3">
        <w:t>-         Het aantal betrokkenen</w:t>
      </w:r>
    </w:p>
    <w:p w14:paraId="1C4C5D53" w14:textId="59398054" w:rsidR="007775CA" w:rsidRDefault="00F55547">
      <w:r w:rsidRPr="74181AE6">
        <w:t>-         Hoeveelheid persoonsgegevens die verwerkt worden</w:t>
      </w:r>
    </w:p>
    <w:p w14:paraId="0C424CBE" w14:textId="5F8EC72D" w:rsidR="007775CA" w:rsidRDefault="00F55547">
      <w:r w:rsidRPr="21EA4650">
        <w:t>-         Duur van de gegevensverwerking</w:t>
      </w:r>
    </w:p>
    <w:p w14:paraId="4550176C" w14:textId="4B53EAB3" w:rsidR="007775CA" w:rsidRDefault="00F55547">
      <w:r w:rsidRPr="7D3C9DD2">
        <w:t>-         De geografische reikwijdte van de verwerking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550176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2E4AD4" w16cex:dateUtc="2025-07-02T1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50176C" w16cid:durableId="322E4A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7EC3" w14:textId="77777777" w:rsidR="00DF5077" w:rsidRDefault="00DF5077">
      <w:r>
        <w:separator/>
      </w:r>
    </w:p>
  </w:endnote>
  <w:endnote w:type="continuationSeparator" w:id="0">
    <w:p w14:paraId="752B9D23" w14:textId="77777777" w:rsidR="00DF5077" w:rsidRDefault="00DF5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199203"/>
      <w:docPartObj>
        <w:docPartGallery w:val="Page Numbers (Bottom of Page)"/>
        <w:docPartUnique/>
      </w:docPartObj>
    </w:sdtPr>
    <w:sdtEndPr/>
    <w:sdtContent>
      <w:p w14:paraId="46C04343" w14:textId="77777777" w:rsidR="00FA2186" w:rsidRDefault="00FA2186">
        <w:pPr>
          <w:pStyle w:val="Voettekst"/>
          <w:jc w:val="right"/>
        </w:pPr>
        <w:r>
          <w:rPr>
            <w:rFonts w:eastAsia="Arial"/>
            <w:b/>
            <w:noProof/>
            <w:sz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005FD42" wp14:editId="3870552B">
                  <wp:simplePos x="0" y="0"/>
                  <wp:positionH relativeFrom="page">
                    <wp:posOffset>972185</wp:posOffset>
                  </wp:positionH>
                  <wp:positionV relativeFrom="page">
                    <wp:posOffset>9680575</wp:posOffset>
                  </wp:positionV>
                  <wp:extent cx="3888105" cy="532765"/>
                  <wp:effectExtent l="0" t="0" r="0" b="635"/>
                  <wp:wrapNone/>
                  <wp:docPr id="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888105" cy="532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2B428" w14:textId="7469C86D" w:rsidR="00FA2186" w:rsidRPr="005F6D50" w:rsidRDefault="005F6D50" w:rsidP="00FA2186">
                              <w:pPr>
                                <w:rPr>
                                  <w:rFonts w:cs="Arial"/>
                                  <w:bCs/>
                                  <w:sz w:val="16"/>
                                </w:rPr>
                              </w:pPr>
                              <w:r w:rsidRPr="005F6D50">
                                <w:rPr>
                                  <w:rFonts w:cs="Arial"/>
                                  <w:b/>
                                  <w:sz w:val="16"/>
                                </w:rPr>
                                <w:t xml:space="preserve">Informatiebeveiligingsdienst </w:t>
                              </w:r>
                              <w:r w:rsidR="00FA2186" w:rsidRPr="005F6D50">
                                <w:rPr>
                                  <w:rFonts w:cs="Arial"/>
                                  <w:bCs/>
                                  <w:sz w:val="16"/>
                                </w:rPr>
                                <w:t>Vereniging van Nederlandse Gemeenten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005FD42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76.55pt;margin-top:762.25pt;width:306.15pt;height:41.9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" stroked="f">
                  <v:textbox inset="0,0,0,0">
                    <w:txbxContent>
                      <w:p w14:paraId="69B2B428" w14:textId="7469C86D" w:rsidR="00FA2186" w:rsidRPr="005F6D50" w:rsidRDefault="005F6D50" w:rsidP="00FA2186">
                        <w:pPr>
                          <w:rPr>
                            <w:rFonts w:cs="Arial"/>
                            <w:bCs/>
                            <w:sz w:val="16"/>
                          </w:rPr>
                        </w:pPr>
                        <w:r w:rsidRPr="005F6D50">
                          <w:rPr>
                            <w:rFonts w:cs="Arial"/>
                            <w:b/>
                            <w:sz w:val="16"/>
                          </w:rPr>
                          <w:t xml:space="preserve">Informatiebeveiligingsdienst </w:t>
                        </w:r>
                        <w:r w:rsidR="00FA2186" w:rsidRPr="005F6D50">
                          <w:rPr>
                            <w:rFonts w:cs="Arial"/>
                            <w:bCs/>
                            <w:sz w:val="16"/>
                          </w:rPr>
                          <w:t>Vereniging van Nederlandse Gemeenten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170DC">
          <w:rPr>
            <w:noProof/>
          </w:rPr>
          <w:t>2</w:t>
        </w:r>
        <w:r>
          <w:fldChar w:fldCharType="end"/>
        </w:r>
      </w:p>
    </w:sdtContent>
  </w:sdt>
  <w:p w14:paraId="58E13928" w14:textId="77777777" w:rsidR="00EE6875" w:rsidRPr="00607447" w:rsidRDefault="00EE6875" w:rsidP="00607447">
    <w:pPr>
      <w:spacing w:before="1" w:line="189" w:lineRule="exact"/>
      <w:textAlignment w:val="baseli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6A4A" w14:textId="77777777" w:rsidR="004776AB" w:rsidRPr="004776AB" w:rsidRDefault="00241172" w:rsidP="004C36DA">
    <w:pPr>
      <w:spacing w:before="1" w:line="189" w:lineRule="exact"/>
      <w:textAlignment w:val="baseline"/>
    </w:pPr>
    <w:r>
      <w:rPr>
        <w:rFonts w:eastAsia="Arial"/>
        <w:b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5A774E" wp14:editId="6B9FBA15">
              <wp:simplePos x="0" y="0"/>
              <wp:positionH relativeFrom="page">
                <wp:posOffset>972185</wp:posOffset>
              </wp:positionH>
              <wp:positionV relativeFrom="page">
                <wp:posOffset>9688830</wp:posOffset>
              </wp:positionV>
              <wp:extent cx="3888105" cy="532765"/>
              <wp:effectExtent l="635" t="190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532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A6F80" w14:textId="77777777" w:rsidR="00B06041" w:rsidRPr="005F6D50" w:rsidRDefault="00B06041" w:rsidP="00B06041">
                          <w:pPr>
                            <w:rPr>
                              <w:rFonts w:cs="Arial"/>
                              <w:bCs/>
                              <w:sz w:val="16"/>
                            </w:rPr>
                          </w:pPr>
                          <w:r w:rsidRPr="005F6D50">
                            <w:rPr>
                              <w:rFonts w:cs="Arial"/>
                              <w:b/>
                              <w:sz w:val="16"/>
                            </w:rPr>
                            <w:t xml:space="preserve">Informatiebeveiligingsdienst </w:t>
                          </w:r>
                          <w:r w:rsidRPr="005F6D50">
                            <w:rPr>
                              <w:rFonts w:cs="Arial"/>
                              <w:bCs/>
                              <w:sz w:val="16"/>
                            </w:rPr>
                            <w:t>Vereniging van Nederlandse Gemeenten</w:t>
                          </w:r>
                        </w:p>
                        <w:p w14:paraId="7A559F35" w14:textId="6898008F" w:rsidR="004C36DA" w:rsidRPr="00901A4F" w:rsidRDefault="004C36DA" w:rsidP="004C36DA">
                          <w:pPr>
                            <w:rPr>
                              <w:rFonts w:cs="Arial"/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5A77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6.55pt;margin-top:762.9pt;width:306.15pt;height:41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" stroked="f">
              <v:textbox inset="0,0,0,0">
                <w:txbxContent>
                  <w:p w14:paraId="2A5A6F80" w14:textId="77777777" w:rsidR="00B06041" w:rsidRPr="005F6D50" w:rsidRDefault="00B06041" w:rsidP="00B06041">
                    <w:pPr>
                      <w:rPr>
                        <w:rFonts w:cs="Arial"/>
                        <w:bCs/>
                        <w:sz w:val="16"/>
                      </w:rPr>
                    </w:pPr>
                    <w:r w:rsidRPr="005F6D50">
                      <w:rPr>
                        <w:rFonts w:cs="Arial"/>
                        <w:b/>
                        <w:sz w:val="16"/>
                      </w:rPr>
                      <w:t xml:space="preserve">Informatiebeveiligingsdienst </w:t>
                    </w:r>
                    <w:r w:rsidRPr="005F6D50">
                      <w:rPr>
                        <w:rFonts w:cs="Arial"/>
                        <w:bCs/>
                        <w:sz w:val="16"/>
                      </w:rPr>
                      <w:t>Vereniging van Nederlandse Gemeenten</w:t>
                    </w:r>
                  </w:p>
                  <w:p w14:paraId="7A559F35" w14:textId="6898008F" w:rsidR="004C36DA" w:rsidRPr="00901A4F" w:rsidRDefault="004C36DA" w:rsidP="004C36DA">
                    <w:pPr>
                      <w:rPr>
                        <w:rFonts w:cs="Arial"/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70ED" w14:textId="77777777" w:rsidR="00DF5077" w:rsidRDefault="00DF5077">
      <w:r>
        <w:separator/>
      </w:r>
    </w:p>
  </w:footnote>
  <w:footnote w:type="continuationSeparator" w:id="0">
    <w:p w14:paraId="1E09967F" w14:textId="77777777" w:rsidR="00DF5077" w:rsidRDefault="00DF5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133E9" w14:textId="0C9E9125" w:rsidR="00F71926" w:rsidRDefault="001D2FE2" w:rsidP="001D2FE2">
    <w:pPr>
      <w:spacing w:after="1560"/>
      <w:jc w:val="righ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A32EC4B" wp14:editId="2A973A73">
          <wp:simplePos x="0" y="0"/>
          <wp:positionH relativeFrom="margin">
            <wp:posOffset>4816475</wp:posOffset>
          </wp:positionH>
          <wp:positionV relativeFrom="margin">
            <wp:posOffset>-759460</wp:posOffset>
          </wp:positionV>
          <wp:extent cx="1334135" cy="274955"/>
          <wp:effectExtent l="0" t="0" r="0" b="4445"/>
          <wp:wrapSquare wrapText="bothSides"/>
          <wp:docPr id="9" name="Graphic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phic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4135" cy="274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CEF1" w14:textId="0BDC596A" w:rsidR="00CB0148" w:rsidRDefault="00FC60A2" w:rsidP="00FC60A2">
    <w:pPr>
      <w:spacing w:after="1560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F5EF7CD" wp14:editId="10F83880">
          <wp:simplePos x="0" y="0"/>
          <wp:positionH relativeFrom="margin">
            <wp:posOffset>4020185</wp:posOffset>
          </wp:positionH>
          <wp:positionV relativeFrom="margin">
            <wp:posOffset>-868045</wp:posOffset>
          </wp:positionV>
          <wp:extent cx="2187575" cy="450850"/>
          <wp:effectExtent l="0" t="0" r="0" b="6350"/>
          <wp:wrapSquare wrapText="bothSides"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phic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757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11E103E"/>
    <w:lvl w:ilvl="0">
      <w:start w:val="1"/>
      <w:numFmt w:val="decimal"/>
      <w:pStyle w:val="Lijstnummering2"/>
      <w:lvlText w:val="%1."/>
      <w:lvlJc w:val="left"/>
      <w:pPr>
        <w:tabs>
          <w:tab w:val="num" w:pos="-77"/>
        </w:tabs>
        <w:ind w:left="-77" w:hanging="360"/>
      </w:pPr>
    </w:lvl>
  </w:abstractNum>
  <w:abstractNum w:abstractNumId="1" w15:restartNumberingAfterBreak="0">
    <w:nsid w:val="FFFFFF88"/>
    <w:multiLevelType w:val="singleLevel"/>
    <w:tmpl w:val="54048C1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7C05A1"/>
    <w:multiLevelType w:val="multilevel"/>
    <w:tmpl w:val="0562E376"/>
    <w:styleLink w:val="VNGOngenummerdelijs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4175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3" w15:restartNumberingAfterBreak="0">
    <w:nsid w:val="046F4E87"/>
    <w:multiLevelType w:val="multilevel"/>
    <w:tmpl w:val="17FEE1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9BEA4C"/>
    <w:multiLevelType w:val="hybridMultilevel"/>
    <w:tmpl w:val="FFFFFFFF"/>
    <w:lvl w:ilvl="0" w:tplc="7CEE3DE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</w:rPr>
    </w:lvl>
    <w:lvl w:ilvl="1" w:tplc="04C0BB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82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465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D82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C5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684D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27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321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AA577"/>
    <w:multiLevelType w:val="hybridMultilevel"/>
    <w:tmpl w:val="FFFFFFFF"/>
    <w:lvl w:ilvl="0" w:tplc="7518B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808C46">
      <w:start w:val="1"/>
      <w:numFmt w:val="bullet"/>
      <w:lvlText w:val="□"/>
      <w:lvlJc w:val="left"/>
      <w:pPr>
        <w:ind w:left="1860" w:hanging="360"/>
      </w:pPr>
      <w:rPr>
        <w:rFonts w:ascii="Arial" w:hAnsi="Arial" w:hint="default"/>
      </w:rPr>
    </w:lvl>
    <w:lvl w:ilvl="2" w:tplc="E23468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A84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A4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4D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62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37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CAB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43B5D"/>
    <w:multiLevelType w:val="hybridMultilevel"/>
    <w:tmpl w:val="9138A8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6FD40"/>
    <w:multiLevelType w:val="hybridMultilevel"/>
    <w:tmpl w:val="FFFFFFFF"/>
    <w:lvl w:ilvl="0" w:tplc="636ED5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87402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5C6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ED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5C2B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1C0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F469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708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DC90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53801"/>
    <w:multiLevelType w:val="multilevel"/>
    <w:tmpl w:val="867A6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977ABA"/>
    <w:multiLevelType w:val="hybridMultilevel"/>
    <w:tmpl w:val="12DE3624"/>
    <w:lvl w:ilvl="0" w:tplc="970E813C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37933"/>
    <w:multiLevelType w:val="hybridMultilevel"/>
    <w:tmpl w:val="D648239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D7A23"/>
    <w:multiLevelType w:val="multilevel"/>
    <w:tmpl w:val="6B9A9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7C7CC9"/>
    <w:multiLevelType w:val="multilevel"/>
    <w:tmpl w:val="1EA85F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B063DE"/>
    <w:multiLevelType w:val="hybridMultilevel"/>
    <w:tmpl w:val="F45E4A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053FC4"/>
    <w:multiLevelType w:val="multilevel"/>
    <w:tmpl w:val="C8A4B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8B7874"/>
    <w:multiLevelType w:val="multilevel"/>
    <w:tmpl w:val="6B9A91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B17808"/>
    <w:multiLevelType w:val="multilevel"/>
    <w:tmpl w:val="921CE4C8"/>
    <w:styleLink w:val="VNGGenummerdelijst"/>
    <w:lvl w:ilvl="0">
      <w:start w:val="1"/>
      <w:numFmt w:val="decimal"/>
      <w:lvlText w:val="%1"/>
      <w:lvlJc w:val="left"/>
      <w:pPr>
        <w:ind w:left="284" w:hanging="284"/>
      </w:pPr>
      <w:rPr>
        <w:rFonts w:ascii="Arial" w:hAnsi="Arial" w:hint="default"/>
        <w:color w:val="101010"/>
        <w:sz w:val="20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134"/>
        </w:tabs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tabs>
          <w:tab w:val="num" w:pos="1701"/>
        </w:tabs>
        <w:ind w:left="1134" w:hanging="283"/>
      </w:pPr>
      <w:rPr>
        <w:rFonts w:hint="default"/>
      </w:rPr>
    </w:lvl>
    <w:lvl w:ilvl="4">
      <w:start w:val="1"/>
      <w:numFmt w:val="lowerLetter"/>
      <w:lvlText w:val="%5"/>
      <w:lvlJc w:val="left"/>
      <w:pPr>
        <w:tabs>
          <w:tab w:val="num" w:pos="2268"/>
        </w:tabs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tabs>
          <w:tab w:val="num" w:pos="14175"/>
        </w:tabs>
        <w:ind w:left="1701" w:hanging="283"/>
      </w:pPr>
      <w:rPr>
        <w:rFonts w:hint="default"/>
      </w:rPr>
    </w:lvl>
    <w:lvl w:ilvl="6">
      <w:start w:val="1"/>
      <w:numFmt w:val="lowerLetter"/>
      <w:lvlText w:val="%7"/>
      <w:lvlJc w:val="left"/>
      <w:pPr>
        <w:tabs>
          <w:tab w:val="num" w:pos="3402"/>
        </w:tabs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tabs>
          <w:tab w:val="num" w:pos="4082"/>
        </w:tabs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tabs>
          <w:tab w:val="num" w:pos="4536"/>
        </w:tabs>
        <w:ind w:left="2552" w:hanging="284"/>
      </w:pPr>
      <w:rPr>
        <w:rFonts w:hint="default"/>
      </w:rPr>
    </w:lvl>
  </w:abstractNum>
  <w:abstractNum w:abstractNumId="17" w15:restartNumberingAfterBreak="0">
    <w:nsid w:val="228B7810"/>
    <w:multiLevelType w:val="hybridMultilevel"/>
    <w:tmpl w:val="FFFFFFFF"/>
    <w:lvl w:ilvl="0" w:tplc="55DEA164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</w:rPr>
    </w:lvl>
    <w:lvl w:ilvl="1" w:tplc="0A0CA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61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B0BF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A9D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1E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66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20E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0630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91025"/>
    <w:multiLevelType w:val="multilevel"/>
    <w:tmpl w:val="379A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0E3B27"/>
    <w:multiLevelType w:val="multilevel"/>
    <w:tmpl w:val="E9B46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DF11BE"/>
    <w:multiLevelType w:val="multilevel"/>
    <w:tmpl w:val="A272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A71AD8"/>
    <w:multiLevelType w:val="multilevel"/>
    <w:tmpl w:val="2A181D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6D1433"/>
    <w:multiLevelType w:val="hybridMultilevel"/>
    <w:tmpl w:val="FFFFFFFF"/>
    <w:lvl w:ilvl="0" w:tplc="48B844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70E22E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481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CA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66D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3081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CF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C7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7AF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0D4E"/>
    <w:multiLevelType w:val="multilevel"/>
    <w:tmpl w:val="280469E4"/>
    <w:lvl w:ilvl="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4" w15:restartNumberingAfterBreak="0">
    <w:nsid w:val="2D38740D"/>
    <w:multiLevelType w:val="hybridMultilevel"/>
    <w:tmpl w:val="C4F69DBC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984299"/>
    <w:multiLevelType w:val="multilevel"/>
    <w:tmpl w:val="6CE03498"/>
    <w:styleLink w:val="Stijl1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8" w:hanging="45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5103"/>
        </w:tabs>
        <w:ind w:left="1022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0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590" w:hanging="45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7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5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4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26" w:hanging="454"/>
      </w:pPr>
      <w:rPr>
        <w:rFonts w:hint="default"/>
      </w:rPr>
    </w:lvl>
  </w:abstractNum>
  <w:abstractNum w:abstractNumId="26" w15:restartNumberingAfterBreak="0">
    <w:nsid w:val="2E9F5352"/>
    <w:multiLevelType w:val="hybridMultilevel"/>
    <w:tmpl w:val="854048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C378D4"/>
    <w:multiLevelType w:val="multilevel"/>
    <w:tmpl w:val="6E04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2C7644"/>
    <w:multiLevelType w:val="multilevel"/>
    <w:tmpl w:val="489277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79C15C5"/>
    <w:multiLevelType w:val="multilevel"/>
    <w:tmpl w:val="A6546F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 w15:restartNumberingAfterBreak="0">
    <w:nsid w:val="37C42B15"/>
    <w:multiLevelType w:val="multilevel"/>
    <w:tmpl w:val="77267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8D7B84"/>
    <w:multiLevelType w:val="hybridMultilevel"/>
    <w:tmpl w:val="35BCFDD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B0BE7"/>
    <w:multiLevelType w:val="multilevel"/>
    <w:tmpl w:val="90604B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531A50EF"/>
    <w:multiLevelType w:val="multilevel"/>
    <w:tmpl w:val="587E31B4"/>
    <w:styleLink w:val="VNGGenummerdekoppen2tm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C7E21F0"/>
    <w:multiLevelType w:val="multilevel"/>
    <w:tmpl w:val="488227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425874"/>
    <w:multiLevelType w:val="hybridMultilevel"/>
    <w:tmpl w:val="325A2A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C5F9D"/>
    <w:multiLevelType w:val="hybridMultilevel"/>
    <w:tmpl w:val="A2C04BD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C54DC"/>
    <w:multiLevelType w:val="multilevel"/>
    <w:tmpl w:val="E04C5A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8D5B87"/>
    <w:multiLevelType w:val="hybridMultilevel"/>
    <w:tmpl w:val="F2CE68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001A4"/>
    <w:multiLevelType w:val="hybridMultilevel"/>
    <w:tmpl w:val="FFFFFFFF"/>
    <w:lvl w:ilvl="0" w:tplc="2528FB2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A63CE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B2D9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F608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340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862D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1C86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C046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8E3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927F10"/>
    <w:multiLevelType w:val="multilevel"/>
    <w:tmpl w:val="E07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5105302"/>
    <w:multiLevelType w:val="multilevel"/>
    <w:tmpl w:val="A9DE1F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DF407E"/>
    <w:multiLevelType w:val="hybridMultilevel"/>
    <w:tmpl w:val="816EF594"/>
    <w:lvl w:ilvl="0" w:tplc="04130019">
      <w:start w:val="1"/>
      <w:numFmt w:val="lowerLetter"/>
      <w:lvlText w:val="%1."/>
      <w:lvlJc w:val="left"/>
      <w:pPr>
        <w:ind w:left="1140" w:hanging="360"/>
      </w:pPr>
    </w:lvl>
    <w:lvl w:ilvl="1" w:tplc="970E813C">
      <w:start w:val="1"/>
      <w:numFmt w:val="bullet"/>
      <w:lvlText w:val="□"/>
      <w:lvlJc w:val="left"/>
      <w:pPr>
        <w:ind w:left="1860" w:hanging="360"/>
      </w:pPr>
      <w:rPr>
        <w:rFonts w:ascii="Arial" w:hAnsi="Arial" w:hint="default"/>
      </w:rPr>
    </w:lvl>
    <w:lvl w:ilvl="2" w:tplc="0413001B" w:tentative="1">
      <w:start w:val="1"/>
      <w:numFmt w:val="lowerRoman"/>
      <w:lvlText w:val="%3."/>
      <w:lvlJc w:val="right"/>
      <w:pPr>
        <w:ind w:left="2580" w:hanging="180"/>
      </w:pPr>
    </w:lvl>
    <w:lvl w:ilvl="3" w:tplc="0413000F" w:tentative="1">
      <w:start w:val="1"/>
      <w:numFmt w:val="decimal"/>
      <w:lvlText w:val="%4."/>
      <w:lvlJc w:val="left"/>
      <w:pPr>
        <w:ind w:left="3300" w:hanging="360"/>
      </w:pPr>
    </w:lvl>
    <w:lvl w:ilvl="4" w:tplc="04130019" w:tentative="1">
      <w:start w:val="1"/>
      <w:numFmt w:val="lowerLetter"/>
      <w:lvlText w:val="%5."/>
      <w:lvlJc w:val="left"/>
      <w:pPr>
        <w:ind w:left="4020" w:hanging="360"/>
      </w:pPr>
    </w:lvl>
    <w:lvl w:ilvl="5" w:tplc="0413001B" w:tentative="1">
      <w:start w:val="1"/>
      <w:numFmt w:val="lowerRoman"/>
      <w:lvlText w:val="%6."/>
      <w:lvlJc w:val="right"/>
      <w:pPr>
        <w:ind w:left="4740" w:hanging="180"/>
      </w:pPr>
    </w:lvl>
    <w:lvl w:ilvl="6" w:tplc="0413000F" w:tentative="1">
      <w:start w:val="1"/>
      <w:numFmt w:val="decimal"/>
      <w:lvlText w:val="%7."/>
      <w:lvlJc w:val="left"/>
      <w:pPr>
        <w:ind w:left="5460" w:hanging="360"/>
      </w:pPr>
    </w:lvl>
    <w:lvl w:ilvl="7" w:tplc="04130019" w:tentative="1">
      <w:start w:val="1"/>
      <w:numFmt w:val="lowerLetter"/>
      <w:lvlText w:val="%8."/>
      <w:lvlJc w:val="left"/>
      <w:pPr>
        <w:ind w:left="6180" w:hanging="360"/>
      </w:pPr>
    </w:lvl>
    <w:lvl w:ilvl="8" w:tplc="0413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3" w15:restartNumberingAfterBreak="0">
    <w:nsid w:val="6EEF1B79"/>
    <w:multiLevelType w:val="multilevel"/>
    <w:tmpl w:val="2C86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5C0ABC"/>
    <w:multiLevelType w:val="hybridMultilevel"/>
    <w:tmpl w:val="2A1A7B4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670DD"/>
    <w:multiLevelType w:val="multilevel"/>
    <w:tmpl w:val="51E66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ED03AB"/>
    <w:multiLevelType w:val="multilevel"/>
    <w:tmpl w:val="2FE26AD8"/>
    <w:lvl w:ilvl="0">
      <w:start w:val="1"/>
      <w:numFmt w:val="decimal"/>
      <w:pStyle w:val="Kop2"/>
      <w:lvlText w:val="%1."/>
      <w:lvlJc w:val="left"/>
      <w:pPr>
        <w:ind w:left="360" w:hanging="360"/>
      </w:pPr>
    </w:lvl>
    <w:lvl w:ilvl="1">
      <w:start w:val="1"/>
      <w:numFmt w:val="decimal"/>
      <w:pStyle w:val="Kop3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4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5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Kop6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92395628">
    <w:abstractNumId w:val="25"/>
  </w:num>
  <w:num w:numId="2" w16cid:durableId="156458783">
    <w:abstractNumId w:val="33"/>
  </w:num>
  <w:num w:numId="3" w16cid:durableId="1036079250">
    <w:abstractNumId w:val="16"/>
  </w:num>
  <w:num w:numId="4" w16cid:durableId="264002970">
    <w:abstractNumId w:val="2"/>
  </w:num>
  <w:num w:numId="5" w16cid:durableId="1353919237">
    <w:abstractNumId w:val="46"/>
  </w:num>
  <w:num w:numId="6" w16cid:durableId="1265845326">
    <w:abstractNumId w:val="1"/>
  </w:num>
  <w:num w:numId="7" w16cid:durableId="1947958224">
    <w:abstractNumId w:val="0"/>
  </w:num>
  <w:num w:numId="8" w16cid:durableId="2100638756">
    <w:abstractNumId w:val="46"/>
  </w:num>
  <w:num w:numId="9" w16cid:durableId="1997027312">
    <w:abstractNumId w:val="14"/>
  </w:num>
  <w:num w:numId="10" w16cid:durableId="734863427">
    <w:abstractNumId w:val="37"/>
  </w:num>
  <w:num w:numId="11" w16cid:durableId="1400784710">
    <w:abstractNumId w:val="19"/>
  </w:num>
  <w:num w:numId="12" w16cid:durableId="116686706">
    <w:abstractNumId w:val="11"/>
  </w:num>
  <w:num w:numId="13" w16cid:durableId="629408339">
    <w:abstractNumId w:val="20"/>
  </w:num>
  <w:num w:numId="14" w16cid:durableId="111870489">
    <w:abstractNumId w:val="30"/>
  </w:num>
  <w:num w:numId="15" w16cid:durableId="657225759">
    <w:abstractNumId w:val="28"/>
  </w:num>
  <w:num w:numId="16" w16cid:durableId="18245475">
    <w:abstractNumId w:val="29"/>
  </w:num>
  <w:num w:numId="17" w16cid:durableId="415521651">
    <w:abstractNumId w:val="23"/>
  </w:num>
  <w:num w:numId="18" w16cid:durableId="43604358">
    <w:abstractNumId w:val="32"/>
  </w:num>
  <w:num w:numId="19" w16cid:durableId="27722372">
    <w:abstractNumId w:val="45"/>
  </w:num>
  <w:num w:numId="20" w16cid:durableId="870721929">
    <w:abstractNumId w:val="12"/>
  </w:num>
  <w:num w:numId="21" w16cid:durableId="505443887">
    <w:abstractNumId w:val="27"/>
  </w:num>
  <w:num w:numId="22" w16cid:durableId="1401251329">
    <w:abstractNumId w:val="8"/>
  </w:num>
  <w:num w:numId="23" w16cid:durableId="273175551">
    <w:abstractNumId w:val="34"/>
  </w:num>
  <w:num w:numId="24" w16cid:durableId="1575630450">
    <w:abstractNumId w:val="40"/>
  </w:num>
  <w:num w:numId="25" w16cid:durableId="1223367735">
    <w:abstractNumId w:val="43"/>
  </w:num>
  <w:num w:numId="26" w16cid:durableId="946229619">
    <w:abstractNumId w:val="18"/>
  </w:num>
  <w:num w:numId="27" w16cid:durableId="2033607473">
    <w:abstractNumId w:val="5"/>
  </w:num>
  <w:num w:numId="28" w16cid:durableId="22750282">
    <w:abstractNumId w:val="22"/>
  </w:num>
  <w:num w:numId="29" w16cid:durableId="421221208">
    <w:abstractNumId w:val="39"/>
  </w:num>
  <w:num w:numId="30" w16cid:durableId="1013531212">
    <w:abstractNumId w:val="17"/>
  </w:num>
  <w:num w:numId="31" w16cid:durableId="666055962">
    <w:abstractNumId w:val="7"/>
  </w:num>
  <w:num w:numId="32" w16cid:durableId="1894386167">
    <w:abstractNumId w:val="4"/>
  </w:num>
  <w:num w:numId="33" w16cid:durableId="1222716791">
    <w:abstractNumId w:val="42"/>
  </w:num>
  <w:num w:numId="34" w16cid:durableId="427653325">
    <w:abstractNumId w:val="9"/>
  </w:num>
  <w:num w:numId="35" w16cid:durableId="246696953">
    <w:abstractNumId w:val="35"/>
  </w:num>
  <w:num w:numId="36" w16cid:durableId="83653837">
    <w:abstractNumId w:val="15"/>
  </w:num>
  <w:num w:numId="37" w16cid:durableId="2056856811">
    <w:abstractNumId w:val="38"/>
  </w:num>
  <w:num w:numId="38" w16cid:durableId="20909628">
    <w:abstractNumId w:val="26"/>
  </w:num>
  <w:num w:numId="39" w16cid:durableId="564294018">
    <w:abstractNumId w:val="6"/>
  </w:num>
  <w:num w:numId="40" w16cid:durableId="726952413">
    <w:abstractNumId w:val="13"/>
  </w:num>
  <w:num w:numId="41" w16cid:durableId="1019239361">
    <w:abstractNumId w:val="41"/>
  </w:num>
  <w:num w:numId="42" w16cid:durableId="1169834769">
    <w:abstractNumId w:val="24"/>
  </w:num>
  <w:num w:numId="43" w16cid:durableId="1514220986">
    <w:abstractNumId w:val="36"/>
  </w:num>
  <w:num w:numId="44" w16cid:durableId="108664723">
    <w:abstractNumId w:val="21"/>
  </w:num>
  <w:num w:numId="45" w16cid:durableId="994070106">
    <w:abstractNumId w:val="31"/>
  </w:num>
  <w:num w:numId="46" w16cid:durableId="94133381">
    <w:abstractNumId w:val="44"/>
  </w:num>
  <w:num w:numId="47" w16cid:durableId="1676112942">
    <w:abstractNumId w:val="10"/>
  </w:num>
  <w:num w:numId="48" w16cid:durableId="1496333702">
    <w:abstractNumId w:val="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autarsing, SR (Shivani)">
    <w15:presenceInfo w15:providerId="AD" w15:userId="S::srramautarsing@gemeentewestland.nl::c20c27a6-1841-4dfe-8732-580a1cf5f3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224"/>
    <w:rsid w:val="00004D08"/>
    <w:rsid w:val="000103CE"/>
    <w:rsid w:val="000127BE"/>
    <w:rsid w:val="00012AFA"/>
    <w:rsid w:val="000165C9"/>
    <w:rsid w:val="00017C57"/>
    <w:rsid w:val="00020B64"/>
    <w:rsid w:val="000410CA"/>
    <w:rsid w:val="000417A1"/>
    <w:rsid w:val="000418E5"/>
    <w:rsid w:val="00042049"/>
    <w:rsid w:val="00045466"/>
    <w:rsid w:val="00047040"/>
    <w:rsid w:val="000506F8"/>
    <w:rsid w:val="00050743"/>
    <w:rsid w:val="00055A4B"/>
    <w:rsid w:val="0005719C"/>
    <w:rsid w:val="00070796"/>
    <w:rsid w:val="00071277"/>
    <w:rsid w:val="000742B5"/>
    <w:rsid w:val="00084CB9"/>
    <w:rsid w:val="000962BB"/>
    <w:rsid w:val="000A666C"/>
    <w:rsid w:val="000B1233"/>
    <w:rsid w:val="000B61B9"/>
    <w:rsid w:val="000C1735"/>
    <w:rsid w:val="000C4290"/>
    <w:rsid w:val="000C512C"/>
    <w:rsid w:val="000D03A5"/>
    <w:rsid w:val="000D226C"/>
    <w:rsid w:val="000D4574"/>
    <w:rsid w:val="000F1396"/>
    <w:rsid w:val="000F1F4B"/>
    <w:rsid w:val="000F33B3"/>
    <w:rsid w:val="000F789D"/>
    <w:rsid w:val="00100CBD"/>
    <w:rsid w:val="00100D7A"/>
    <w:rsid w:val="00111E05"/>
    <w:rsid w:val="00115283"/>
    <w:rsid w:val="001210B4"/>
    <w:rsid w:val="00124EA9"/>
    <w:rsid w:val="00125358"/>
    <w:rsid w:val="00126569"/>
    <w:rsid w:val="001410A5"/>
    <w:rsid w:val="00143A9C"/>
    <w:rsid w:val="0014684E"/>
    <w:rsid w:val="00146B36"/>
    <w:rsid w:val="00165095"/>
    <w:rsid w:val="00170331"/>
    <w:rsid w:val="00177046"/>
    <w:rsid w:val="00185A52"/>
    <w:rsid w:val="00187F5A"/>
    <w:rsid w:val="001A439E"/>
    <w:rsid w:val="001A63A1"/>
    <w:rsid w:val="001A6E0F"/>
    <w:rsid w:val="001B1512"/>
    <w:rsid w:val="001C14E2"/>
    <w:rsid w:val="001C3F17"/>
    <w:rsid w:val="001C50FC"/>
    <w:rsid w:val="001D2FE2"/>
    <w:rsid w:val="001D49B8"/>
    <w:rsid w:val="001E018D"/>
    <w:rsid w:val="001E07C6"/>
    <w:rsid w:val="001E1229"/>
    <w:rsid w:val="001E30DD"/>
    <w:rsid w:val="001E3ADB"/>
    <w:rsid w:val="001F3BFB"/>
    <w:rsid w:val="001F6AEF"/>
    <w:rsid w:val="001F7392"/>
    <w:rsid w:val="001F7A76"/>
    <w:rsid w:val="00201EAF"/>
    <w:rsid w:val="0020379C"/>
    <w:rsid w:val="00203C3D"/>
    <w:rsid w:val="00204B4B"/>
    <w:rsid w:val="0021160C"/>
    <w:rsid w:val="00216D16"/>
    <w:rsid w:val="00217C55"/>
    <w:rsid w:val="002201A8"/>
    <w:rsid w:val="00221CCE"/>
    <w:rsid w:val="0022556C"/>
    <w:rsid w:val="00225F21"/>
    <w:rsid w:val="00230046"/>
    <w:rsid w:val="0023125B"/>
    <w:rsid w:val="002324F7"/>
    <w:rsid w:val="0023513C"/>
    <w:rsid w:val="00237D84"/>
    <w:rsid w:val="0024071A"/>
    <w:rsid w:val="00241172"/>
    <w:rsid w:val="002430BF"/>
    <w:rsid w:val="00253EA6"/>
    <w:rsid w:val="00256AE9"/>
    <w:rsid w:val="002604D3"/>
    <w:rsid w:val="00261178"/>
    <w:rsid w:val="002626E0"/>
    <w:rsid w:val="00267335"/>
    <w:rsid w:val="00267B36"/>
    <w:rsid w:val="00274A16"/>
    <w:rsid w:val="002750CE"/>
    <w:rsid w:val="00287301"/>
    <w:rsid w:val="00295172"/>
    <w:rsid w:val="002A6CA8"/>
    <w:rsid w:val="002B506F"/>
    <w:rsid w:val="002C36B2"/>
    <w:rsid w:val="002C62F2"/>
    <w:rsid w:val="002D4491"/>
    <w:rsid w:val="002E3B9D"/>
    <w:rsid w:val="002E4754"/>
    <w:rsid w:val="002E63C0"/>
    <w:rsid w:val="002F31FE"/>
    <w:rsid w:val="002F37AB"/>
    <w:rsid w:val="002F5193"/>
    <w:rsid w:val="002F705E"/>
    <w:rsid w:val="00306710"/>
    <w:rsid w:val="00313085"/>
    <w:rsid w:val="0031548D"/>
    <w:rsid w:val="00321A7F"/>
    <w:rsid w:val="00326248"/>
    <w:rsid w:val="003276F0"/>
    <w:rsid w:val="00336067"/>
    <w:rsid w:val="00341C4D"/>
    <w:rsid w:val="00344F71"/>
    <w:rsid w:val="003526B3"/>
    <w:rsid w:val="003620C7"/>
    <w:rsid w:val="0036240A"/>
    <w:rsid w:val="003634BC"/>
    <w:rsid w:val="00363A2F"/>
    <w:rsid w:val="0036405A"/>
    <w:rsid w:val="00365A80"/>
    <w:rsid w:val="00366893"/>
    <w:rsid w:val="00371FF3"/>
    <w:rsid w:val="00372677"/>
    <w:rsid w:val="00373EAD"/>
    <w:rsid w:val="0037427A"/>
    <w:rsid w:val="00375472"/>
    <w:rsid w:val="003761B3"/>
    <w:rsid w:val="0039620C"/>
    <w:rsid w:val="003A13EA"/>
    <w:rsid w:val="003A161E"/>
    <w:rsid w:val="003A34A5"/>
    <w:rsid w:val="003A5E95"/>
    <w:rsid w:val="003A7E03"/>
    <w:rsid w:val="003B01B9"/>
    <w:rsid w:val="003B0D11"/>
    <w:rsid w:val="003B298D"/>
    <w:rsid w:val="003B5320"/>
    <w:rsid w:val="003C0EB2"/>
    <w:rsid w:val="003C14B7"/>
    <w:rsid w:val="003D0BAE"/>
    <w:rsid w:val="003E1E96"/>
    <w:rsid w:val="003E2C31"/>
    <w:rsid w:val="003E483E"/>
    <w:rsid w:val="003E67DD"/>
    <w:rsid w:val="003F0134"/>
    <w:rsid w:val="003F2F2F"/>
    <w:rsid w:val="003F3BB9"/>
    <w:rsid w:val="003F43B0"/>
    <w:rsid w:val="003F6353"/>
    <w:rsid w:val="003F6C28"/>
    <w:rsid w:val="00400CFC"/>
    <w:rsid w:val="0040570D"/>
    <w:rsid w:val="00416862"/>
    <w:rsid w:val="004233FE"/>
    <w:rsid w:val="00427717"/>
    <w:rsid w:val="00433ED1"/>
    <w:rsid w:val="004408E4"/>
    <w:rsid w:val="004414AB"/>
    <w:rsid w:val="004614A0"/>
    <w:rsid w:val="0046248E"/>
    <w:rsid w:val="00466BDA"/>
    <w:rsid w:val="004751C5"/>
    <w:rsid w:val="004776AB"/>
    <w:rsid w:val="004803D0"/>
    <w:rsid w:val="0048375D"/>
    <w:rsid w:val="0048611A"/>
    <w:rsid w:val="00486ED2"/>
    <w:rsid w:val="004877CD"/>
    <w:rsid w:val="00495B36"/>
    <w:rsid w:val="00497ABB"/>
    <w:rsid w:val="004A18A2"/>
    <w:rsid w:val="004A23EA"/>
    <w:rsid w:val="004A544C"/>
    <w:rsid w:val="004A6442"/>
    <w:rsid w:val="004B5B78"/>
    <w:rsid w:val="004B6B21"/>
    <w:rsid w:val="004C1432"/>
    <w:rsid w:val="004C2DE8"/>
    <w:rsid w:val="004C36DA"/>
    <w:rsid w:val="004C5C32"/>
    <w:rsid w:val="004D0BB2"/>
    <w:rsid w:val="004D1698"/>
    <w:rsid w:val="004D4D2F"/>
    <w:rsid w:val="004D7CC9"/>
    <w:rsid w:val="004E0712"/>
    <w:rsid w:val="004E6224"/>
    <w:rsid w:val="004F0C98"/>
    <w:rsid w:val="004F4470"/>
    <w:rsid w:val="0052111F"/>
    <w:rsid w:val="0052147A"/>
    <w:rsid w:val="005403F7"/>
    <w:rsid w:val="005501D5"/>
    <w:rsid w:val="00551149"/>
    <w:rsid w:val="005565F0"/>
    <w:rsid w:val="005632A6"/>
    <w:rsid w:val="00567990"/>
    <w:rsid w:val="00567ED4"/>
    <w:rsid w:val="005733D0"/>
    <w:rsid w:val="00573D63"/>
    <w:rsid w:val="00580807"/>
    <w:rsid w:val="00583601"/>
    <w:rsid w:val="005877FC"/>
    <w:rsid w:val="00587FF6"/>
    <w:rsid w:val="00590D35"/>
    <w:rsid w:val="00591CC6"/>
    <w:rsid w:val="005921B2"/>
    <w:rsid w:val="00595F7D"/>
    <w:rsid w:val="005A0FF0"/>
    <w:rsid w:val="005A1F0C"/>
    <w:rsid w:val="005A5B07"/>
    <w:rsid w:val="005A5E34"/>
    <w:rsid w:val="005B2D93"/>
    <w:rsid w:val="005B2F3D"/>
    <w:rsid w:val="005B4AB2"/>
    <w:rsid w:val="005B575D"/>
    <w:rsid w:val="005B5841"/>
    <w:rsid w:val="005C16B5"/>
    <w:rsid w:val="005C2A6E"/>
    <w:rsid w:val="005D6CEC"/>
    <w:rsid w:val="005D701C"/>
    <w:rsid w:val="005E5B12"/>
    <w:rsid w:val="005F114F"/>
    <w:rsid w:val="005F3676"/>
    <w:rsid w:val="005F6D50"/>
    <w:rsid w:val="00605775"/>
    <w:rsid w:val="00607447"/>
    <w:rsid w:val="00607FEA"/>
    <w:rsid w:val="006141A2"/>
    <w:rsid w:val="00617006"/>
    <w:rsid w:val="00624E7D"/>
    <w:rsid w:val="00630F1E"/>
    <w:rsid w:val="00635467"/>
    <w:rsid w:val="00635F37"/>
    <w:rsid w:val="006413D9"/>
    <w:rsid w:val="00654FEE"/>
    <w:rsid w:val="00660585"/>
    <w:rsid w:val="00663D8C"/>
    <w:rsid w:val="006645D0"/>
    <w:rsid w:val="00673925"/>
    <w:rsid w:val="006843A1"/>
    <w:rsid w:val="00686433"/>
    <w:rsid w:val="00686F19"/>
    <w:rsid w:val="00691FEB"/>
    <w:rsid w:val="00692641"/>
    <w:rsid w:val="00696512"/>
    <w:rsid w:val="006A201C"/>
    <w:rsid w:val="006A568B"/>
    <w:rsid w:val="006B17BE"/>
    <w:rsid w:val="006B1AB8"/>
    <w:rsid w:val="006B41BB"/>
    <w:rsid w:val="006C1F71"/>
    <w:rsid w:val="006D3956"/>
    <w:rsid w:val="006D4A70"/>
    <w:rsid w:val="006D57EE"/>
    <w:rsid w:val="006E20DF"/>
    <w:rsid w:val="006E2629"/>
    <w:rsid w:val="006E61D5"/>
    <w:rsid w:val="006F1995"/>
    <w:rsid w:val="006F6495"/>
    <w:rsid w:val="00711AFC"/>
    <w:rsid w:val="00712545"/>
    <w:rsid w:val="00723D53"/>
    <w:rsid w:val="007250E8"/>
    <w:rsid w:val="00727D9E"/>
    <w:rsid w:val="007306EF"/>
    <w:rsid w:val="00733F17"/>
    <w:rsid w:val="007510D5"/>
    <w:rsid w:val="007521B0"/>
    <w:rsid w:val="0076235F"/>
    <w:rsid w:val="00763982"/>
    <w:rsid w:val="00770F2B"/>
    <w:rsid w:val="00772B63"/>
    <w:rsid w:val="00775056"/>
    <w:rsid w:val="007775CA"/>
    <w:rsid w:val="00780FEA"/>
    <w:rsid w:val="00782E8B"/>
    <w:rsid w:val="00790B6A"/>
    <w:rsid w:val="007A01F4"/>
    <w:rsid w:val="007A6F75"/>
    <w:rsid w:val="007B0DFF"/>
    <w:rsid w:val="007B1B59"/>
    <w:rsid w:val="007B1C27"/>
    <w:rsid w:val="007B460C"/>
    <w:rsid w:val="007C626D"/>
    <w:rsid w:val="007C7E0D"/>
    <w:rsid w:val="007D6D1D"/>
    <w:rsid w:val="007D78B2"/>
    <w:rsid w:val="007E0158"/>
    <w:rsid w:val="007E5D23"/>
    <w:rsid w:val="007E6410"/>
    <w:rsid w:val="007F1C81"/>
    <w:rsid w:val="007F1E61"/>
    <w:rsid w:val="0080179D"/>
    <w:rsid w:val="00805ABD"/>
    <w:rsid w:val="00814352"/>
    <w:rsid w:val="00815D83"/>
    <w:rsid w:val="00817A7C"/>
    <w:rsid w:val="008216CB"/>
    <w:rsid w:val="00824BE6"/>
    <w:rsid w:val="00827E6B"/>
    <w:rsid w:val="008329D6"/>
    <w:rsid w:val="0083476A"/>
    <w:rsid w:val="0083663B"/>
    <w:rsid w:val="00837A0C"/>
    <w:rsid w:val="00840509"/>
    <w:rsid w:val="00844DE0"/>
    <w:rsid w:val="0085125D"/>
    <w:rsid w:val="008526B5"/>
    <w:rsid w:val="008541CC"/>
    <w:rsid w:val="0085520F"/>
    <w:rsid w:val="00856E47"/>
    <w:rsid w:val="00857FCB"/>
    <w:rsid w:val="0086385A"/>
    <w:rsid w:val="008666D6"/>
    <w:rsid w:val="00871AA0"/>
    <w:rsid w:val="00872931"/>
    <w:rsid w:val="00876425"/>
    <w:rsid w:val="008878D9"/>
    <w:rsid w:val="00890D23"/>
    <w:rsid w:val="00890DA6"/>
    <w:rsid w:val="00896E2F"/>
    <w:rsid w:val="00896FB6"/>
    <w:rsid w:val="008B1CCD"/>
    <w:rsid w:val="008B4640"/>
    <w:rsid w:val="008B5C37"/>
    <w:rsid w:val="008C0E36"/>
    <w:rsid w:val="008C1026"/>
    <w:rsid w:val="008C1EF9"/>
    <w:rsid w:val="008C1FE5"/>
    <w:rsid w:val="008C52EB"/>
    <w:rsid w:val="008C5CE3"/>
    <w:rsid w:val="008D1D63"/>
    <w:rsid w:val="008E56CB"/>
    <w:rsid w:val="008E6757"/>
    <w:rsid w:val="008F05C0"/>
    <w:rsid w:val="008F53C1"/>
    <w:rsid w:val="008F78A6"/>
    <w:rsid w:val="00901A4F"/>
    <w:rsid w:val="00901B2E"/>
    <w:rsid w:val="00912B99"/>
    <w:rsid w:val="00920140"/>
    <w:rsid w:val="00922876"/>
    <w:rsid w:val="0093039C"/>
    <w:rsid w:val="009319F4"/>
    <w:rsid w:val="0093388B"/>
    <w:rsid w:val="00940043"/>
    <w:rsid w:val="00951B58"/>
    <w:rsid w:val="00957A9D"/>
    <w:rsid w:val="00960C5B"/>
    <w:rsid w:val="0096585C"/>
    <w:rsid w:val="009731BB"/>
    <w:rsid w:val="00977C07"/>
    <w:rsid w:val="00981243"/>
    <w:rsid w:val="0098424A"/>
    <w:rsid w:val="00984FD7"/>
    <w:rsid w:val="00985BED"/>
    <w:rsid w:val="009925E2"/>
    <w:rsid w:val="009A1772"/>
    <w:rsid w:val="009A4BE1"/>
    <w:rsid w:val="009A664B"/>
    <w:rsid w:val="009A7030"/>
    <w:rsid w:val="009B2AF4"/>
    <w:rsid w:val="009C00E0"/>
    <w:rsid w:val="009C2C04"/>
    <w:rsid w:val="009C2E52"/>
    <w:rsid w:val="009C3E6D"/>
    <w:rsid w:val="009E3F6A"/>
    <w:rsid w:val="009F0A61"/>
    <w:rsid w:val="00A01B33"/>
    <w:rsid w:val="00A07FC5"/>
    <w:rsid w:val="00A1197F"/>
    <w:rsid w:val="00A11B66"/>
    <w:rsid w:val="00A15DB2"/>
    <w:rsid w:val="00A17225"/>
    <w:rsid w:val="00A311AF"/>
    <w:rsid w:val="00A33847"/>
    <w:rsid w:val="00A3584D"/>
    <w:rsid w:val="00A40CE9"/>
    <w:rsid w:val="00A41506"/>
    <w:rsid w:val="00A50654"/>
    <w:rsid w:val="00A6248C"/>
    <w:rsid w:val="00A7009F"/>
    <w:rsid w:val="00A70393"/>
    <w:rsid w:val="00A70928"/>
    <w:rsid w:val="00A74B27"/>
    <w:rsid w:val="00A8107D"/>
    <w:rsid w:val="00A85DD7"/>
    <w:rsid w:val="00A91DA5"/>
    <w:rsid w:val="00A958BD"/>
    <w:rsid w:val="00A97A9A"/>
    <w:rsid w:val="00AB1016"/>
    <w:rsid w:val="00AC0E57"/>
    <w:rsid w:val="00AC5050"/>
    <w:rsid w:val="00AC583E"/>
    <w:rsid w:val="00AC6737"/>
    <w:rsid w:val="00AC7BFB"/>
    <w:rsid w:val="00AC7D75"/>
    <w:rsid w:val="00AE0781"/>
    <w:rsid w:val="00AE39C1"/>
    <w:rsid w:val="00AE6307"/>
    <w:rsid w:val="00AF4876"/>
    <w:rsid w:val="00AF5088"/>
    <w:rsid w:val="00B00B7C"/>
    <w:rsid w:val="00B06041"/>
    <w:rsid w:val="00B143D4"/>
    <w:rsid w:val="00B219AD"/>
    <w:rsid w:val="00B21FAC"/>
    <w:rsid w:val="00B23826"/>
    <w:rsid w:val="00B2486E"/>
    <w:rsid w:val="00B33172"/>
    <w:rsid w:val="00B37A68"/>
    <w:rsid w:val="00B41E19"/>
    <w:rsid w:val="00B43003"/>
    <w:rsid w:val="00B465E3"/>
    <w:rsid w:val="00B51D3D"/>
    <w:rsid w:val="00B525C2"/>
    <w:rsid w:val="00B52FFF"/>
    <w:rsid w:val="00B576CA"/>
    <w:rsid w:val="00B67BBC"/>
    <w:rsid w:val="00B80AFF"/>
    <w:rsid w:val="00B81086"/>
    <w:rsid w:val="00B823B1"/>
    <w:rsid w:val="00B85260"/>
    <w:rsid w:val="00B90E6A"/>
    <w:rsid w:val="00B94AC0"/>
    <w:rsid w:val="00B95931"/>
    <w:rsid w:val="00BA67D3"/>
    <w:rsid w:val="00BB20FF"/>
    <w:rsid w:val="00BC1CB7"/>
    <w:rsid w:val="00BC6DB1"/>
    <w:rsid w:val="00BE2D57"/>
    <w:rsid w:val="00BE4649"/>
    <w:rsid w:val="00BE4715"/>
    <w:rsid w:val="00BF6018"/>
    <w:rsid w:val="00C22546"/>
    <w:rsid w:val="00C22599"/>
    <w:rsid w:val="00C31ED4"/>
    <w:rsid w:val="00C36671"/>
    <w:rsid w:val="00C40464"/>
    <w:rsid w:val="00C45E4B"/>
    <w:rsid w:val="00C5125F"/>
    <w:rsid w:val="00C5578A"/>
    <w:rsid w:val="00C57444"/>
    <w:rsid w:val="00C6694F"/>
    <w:rsid w:val="00C72DEA"/>
    <w:rsid w:val="00C85345"/>
    <w:rsid w:val="00C85A27"/>
    <w:rsid w:val="00C92B60"/>
    <w:rsid w:val="00C9607D"/>
    <w:rsid w:val="00CA1B56"/>
    <w:rsid w:val="00CA56D4"/>
    <w:rsid w:val="00CB0148"/>
    <w:rsid w:val="00CB6E70"/>
    <w:rsid w:val="00CC101E"/>
    <w:rsid w:val="00CE1EE7"/>
    <w:rsid w:val="00CE46AF"/>
    <w:rsid w:val="00CF45CC"/>
    <w:rsid w:val="00D01C2E"/>
    <w:rsid w:val="00D06B6E"/>
    <w:rsid w:val="00D11880"/>
    <w:rsid w:val="00D3317B"/>
    <w:rsid w:val="00D33AD8"/>
    <w:rsid w:val="00D364BD"/>
    <w:rsid w:val="00D45398"/>
    <w:rsid w:val="00D46E65"/>
    <w:rsid w:val="00D52F27"/>
    <w:rsid w:val="00D632D3"/>
    <w:rsid w:val="00D66E71"/>
    <w:rsid w:val="00D746B2"/>
    <w:rsid w:val="00D85FC5"/>
    <w:rsid w:val="00D87DAC"/>
    <w:rsid w:val="00D90742"/>
    <w:rsid w:val="00D97EA9"/>
    <w:rsid w:val="00DA3B54"/>
    <w:rsid w:val="00DA6F0C"/>
    <w:rsid w:val="00DB1B60"/>
    <w:rsid w:val="00DB2BE7"/>
    <w:rsid w:val="00DB49A8"/>
    <w:rsid w:val="00DB4C75"/>
    <w:rsid w:val="00DB6A81"/>
    <w:rsid w:val="00DC3A46"/>
    <w:rsid w:val="00DC4FFF"/>
    <w:rsid w:val="00DC50E5"/>
    <w:rsid w:val="00DD6334"/>
    <w:rsid w:val="00DE0766"/>
    <w:rsid w:val="00DE3BF8"/>
    <w:rsid w:val="00DE634A"/>
    <w:rsid w:val="00DF08F9"/>
    <w:rsid w:val="00DF2989"/>
    <w:rsid w:val="00DF5077"/>
    <w:rsid w:val="00E12AF3"/>
    <w:rsid w:val="00E13E67"/>
    <w:rsid w:val="00E238E8"/>
    <w:rsid w:val="00E24E69"/>
    <w:rsid w:val="00E267D9"/>
    <w:rsid w:val="00E412E4"/>
    <w:rsid w:val="00E56A12"/>
    <w:rsid w:val="00E56BE0"/>
    <w:rsid w:val="00E57FE9"/>
    <w:rsid w:val="00E70940"/>
    <w:rsid w:val="00E7763E"/>
    <w:rsid w:val="00E87A6D"/>
    <w:rsid w:val="00EB0D74"/>
    <w:rsid w:val="00EB1243"/>
    <w:rsid w:val="00EB40BA"/>
    <w:rsid w:val="00EC3928"/>
    <w:rsid w:val="00EC5CDB"/>
    <w:rsid w:val="00EC69BD"/>
    <w:rsid w:val="00ED57C7"/>
    <w:rsid w:val="00ED6BD8"/>
    <w:rsid w:val="00ED77A3"/>
    <w:rsid w:val="00EE51ED"/>
    <w:rsid w:val="00EE56C5"/>
    <w:rsid w:val="00EE6875"/>
    <w:rsid w:val="00EE7AD9"/>
    <w:rsid w:val="00F07ACE"/>
    <w:rsid w:val="00F1068F"/>
    <w:rsid w:val="00F1378A"/>
    <w:rsid w:val="00F170DC"/>
    <w:rsid w:val="00F20E52"/>
    <w:rsid w:val="00F33390"/>
    <w:rsid w:val="00F3718B"/>
    <w:rsid w:val="00F41A21"/>
    <w:rsid w:val="00F42D22"/>
    <w:rsid w:val="00F431A3"/>
    <w:rsid w:val="00F46133"/>
    <w:rsid w:val="00F554BE"/>
    <w:rsid w:val="00F55547"/>
    <w:rsid w:val="00F604B4"/>
    <w:rsid w:val="00F6180E"/>
    <w:rsid w:val="00F62A08"/>
    <w:rsid w:val="00F633D6"/>
    <w:rsid w:val="00F70682"/>
    <w:rsid w:val="00F7114C"/>
    <w:rsid w:val="00F71926"/>
    <w:rsid w:val="00F71B14"/>
    <w:rsid w:val="00F76B0D"/>
    <w:rsid w:val="00F80E87"/>
    <w:rsid w:val="00FA2053"/>
    <w:rsid w:val="00FA2186"/>
    <w:rsid w:val="00FA2DA8"/>
    <w:rsid w:val="00FA3B97"/>
    <w:rsid w:val="00FB0CB0"/>
    <w:rsid w:val="00FB64F7"/>
    <w:rsid w:val="00FC30BA"/>
    <w:rsid w:val="00FC60A2"/>
    <w:rsid w:val="00FC63F0"/>
    <w:rsid w:val="00FD2DAF"/>
    <w:rsid w:val="00FD7A82"/>
    <w:rsid w:val="00FF71AE"/>
    <w:rsid w:val="010746D9"/>
    <w:rsid w:val="01AAE3A1"/>
    <w:rsid w:val="02B92F4D"/>
    <w:rsid w:val="0403B0D7"/>
    <w:rsid w:val="0574226D"/>
    <w:rsid w:val="0A67D6DF"/>
    <w:rsid w:val="0AC5282D"/>
    <w:rsid w:val="0D595B9E"/>
    <w:rsid w:val="114D171A"/>
    <w:rsid w:val="130095A3"/>
    <w:rsid w:val="179579AD"/>
    <w:rsid w:val="18386A4A"/>
    <w:rsid w:val="1923147D"/>
    <w:rsid w:val="1F8C39F3"/>
    <w:rsid w:val="25E68F0C"/>
    <w:rsid w:val="2C830BE2"/>
    <w:rsid w:val="2D04027A"/>
    <w:rsid w:val="35E61780"/>
    <w:rsid w:val="38705010"/>
    <w:rsid w:val="3C7FF942"/>
    <w:rsid w:val="3E3734D4"/>
    <w:rsid w:val="48742543"/>
    <w:rsid w:val="49A2D143"/>
    <w:rsid w:val="4BB1A8C9"/>
    <w:rsid w:val="4C7BDAFF"/>
    <w:rsid w:val="4FC60A9B"/>
    <w:rsid w:val="5200AA24"/>
    <w:rsid w:val="52405736"/>
    <w:rsid w:val="543C42B6"/>
    <w:rsid w:val="5646CAC5"/>
    <w:rsid w:val="57184D78"/>
    <w:rsid w:val="59A3AB54"/>
    <w:rsid w:val="5A016026"/>
    <w:rsid w:val="5AF66A2E"/>
    <w:rsid w:val="5D01B509"/>
    <w:rsid w:val="5F89B2A7"/>
    <w:rsid w:val="670C1A91"/>
    <w:rsid w:val="6883B593"/>
    <w:rsid w:val="6FF8A0FC"/>
    <w:rsid w:val="7127A501"/>
    <w:rsid w:val="788A60BD"/>
    <w:rsid w:val="7C47E2D4"/>
    <w:rsid w:val="7FBA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67342E"/>
  <w15:docId w15:val="{0E6F4518-4E47-4F6C-A233-F60D3C2B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Times New Roman" w:hAnsi="Courier New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5" w:qFormat="1"/>
    <w:lsdException w:name="heading 2" w:uiPriority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127BE"/>
    <w:pPr>
      <w:spacing w:line="280" w:lineRule="atLeast"/>
    </w:pPr>
    <w:rPr>
      <w:rFonts w:ascii="Arial" w:hAnsi="Arial"/>
    </w:rPr>
  </w:style>
  <w:style w:type="paragraph" w:styleId="Kop1">
    <w:name w:val="heading 1"/>
    <w:aliases w:val="Webversie, titel document"/>
    <w:basedOn w:val="Standaard"/>
    <w:next w:val="Standaard"/>
    <w:link w:val="Kop1Char"/>
    <w:uiPriority w:val="5"/>
    <w:qFormat/>
    <w:rsid w:val="00D632D3"/>
    <w:pPr>
      <w:keepNext/>
      <w:spacing w:before="800" w:after="800" w:line="800" w:lineRule="atLeast"/>
      <w:outlineLvl w:val="0"/>
    </w:pPr>
    <w:rPr>
      <w:bCs/>
      <w:color w:val="002C64"/>
      <w:kern w:val="32"/>
      <w:sz w:val="60"/>
      <w:szCs w:val="32"/>
    </w:rPr>
  </w:style>
  <w:style w:type="paragraph" w:styleId="Kop2">
    <w:name w:val="heading 2"/>
    <w:aliases w:val="Kop 2 Hoofdstuktitel IBD"/>
    <w:basedOn w:val="Standaard"/>
    <w:next w:val="Standaard"/>
    <w:link w:val="Kop2Char"/>
    <w:uiPriority w:val="1"/>
    <w:qFormat/>
    <w:rsid w:val="004C1432"/>
    <w:pPr>
      <w:numPr>
        <w:numId w:val="8"/>
      </w:numPr>
      <w:spacing w:before="600" w:after="300" w:line="400" w:lineRule="atLeast"/>
      <w:outlineLvl w:val="1"/>
    </w:pPr>
    <w:rPr>
      <w:rFonts w:cs="Courier New"/>
      <w:color w:val="E65100"/>
      <w:sz w:val="40"/>
      <w:szCs w:val="50"/>
    </w:rPr>
  </w:style>
  <w:style w:type="paragraph" w:styleId="Kop3">
    <w:name w:val="heading 3"/>
    <w:aliases w:val="Kop 3 Paragraaftitel"/>
    <w:basedOn w:val="Standaard"/>
    <w:next w:val="Standaard"/>
    <w:link w:val="Kop3Char"/>
    <w:uiPriority w:val="1"/>
    <w:qFormat/>
    <w:rsid w:val="00D632D3"/>
    <w:pPr>
      <w:keepNext/>
      <w:numPr>
        <w:ilvl w:val="1"/>
        <w:numId w:val="8"/>
      </w:numPr>
      <w:spacing w:before="300" w:after="300" w:line="330" w:lineRule="atLeast"/>
      <w:outlineLvl w:val="2"/>
    </w:pPr>
    <w:rPr>
      <w:bCs/>
      <w:color w:val="00A9F3"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D632D3"/>
    <w:pPr>
      <w:keepNext/>
      <w:keepLines/>
      <w:numPr>
        <w:ilvl w:val="2"/>
        <w:numId w:val="8"/>
      </w:numPr>
      <w:spacing w:before="300"/>
      <w:outlineLvl w:val="3"/>
    </w:pPr>
    <w:rPr>
      <w:rFonts w:eastAsiaTheme="majorEastAsia" w:cstheme="majorBidi"/>
      <w:b/>
      <w:iCs/>
      <w:color w:val="00A9F3"/>
    </w:rPr>
  </w:style>
  <w:style w:type="paragraph" w:styleId="Kop5">
    <w:name w:val="heading 5"/>
    <w:basedOn w:val="Standaard"/>
    <w:next w:val="Standaard"/>
    <w:link w:val="Kop5Char"/>
    <w:uiPriority w:val="1"/>
    <w:qFormat/>
    <w:rsid w:val="00D632D3"/>
    <w:pPr>
      <w:keepNext/>
      <w:keepLines/>
      <w:numPr>
        <w:ilvl w:val="3"/>
        <w:numId w:val="8"/>
      </w:numPr>
      <w:spacing w:before="300"/>
      <w:outlineLvl w:val="4"/>
    </w:pPr>
    <w:rPr>
      <w:rFonts w:eastAsiaTheme="majorEastAsia" w:cstheme="majorBidi"/>
      <w:b/>
      <w:i/>
      <w:color w:val="00A9F3"/>
    </w:rPr>
  </w:style>
  <w:style w:type="paragraph" w:styleId="Kop6">
    <w:name w:val="heading 6"/>
    <w:basedOn w:val="Standaard"/>
    <w:next w:val="Standaard"/>
    <w:link w:val="Kop6Char"/>
    <w:uiPriority w:val="1"/>
    <w:qFormat/>
    <w:rsid w:val="00D632D3"/>
    <w:pPr>
      <w:keepNext/>
      <w:keepLines/>
      <w:numPr>
        <w:ilvl w:val="4"/>
        <w:numId w:val="8"/>
      </w:numPr>
      <w:spacing w:before="300"/>
      <w:outlineLvl w:val="5"/>
    </w:pPr>
    <w:rPr>
      <w:rFonts w:eastAsiaTheme="majorEastAsia" w:cstheme="majorBidi"/>
      <w:i/>
      <w:color w:val="00A9F3"/>
    </w:rPr>
  </w:style>
  <w:style w:type="paragraph" w:styleId="Kop7">
    <w:name w:val="heading 7"/>
    <w:basedOn w:val="Standaard"/>
    <w:next w:val="Standaard"/>
    <w:link w:val="Kop7Char"/>
    <w:uiPriority w:val="1"/>
    <w:qFormat/>
    <w:rsid w:val="000127BE"/>
    <w:pPr>
      <w:keepNext/>
      <w:keepLines/>
      <w:spacing w:before="300"/>
      <w:outlineLvl w:val="6"/>
    </w:pPr>
    <w:rPr>
      <w:rFonts w:eastAsiaTheme="majorEastAsia" w:cstheme="majorBidi"/>
      <w:iCs/>
      <w:color w:val="00A9F3"/>
    </w:rPr>
  </w:style>
  <w:style w:type="paragraph" w:styleId="Kop8">
    <w:name w:val="heading 8"/>
    <w:basedOn w:val="Standaard"/>
    <w:next w:val="Standaard"/>
    <w:link w:val="Kop8Char"/>
    <w:uiPriority w:val="1"/>
    <w:semiHidden/>
    <w:unhideWhenUsed/>
    <w:qFormat/>
    <w:rsid w:val="000127BE"/>
    <w:pPr>
      <w:keepNext/>
      <w:keepLines/>
      <w:spacing w:before="300"/>
      <w:outlineLvl w:val="7"/>
    </w:pPr>
    <w:rPr>
      <w:rFonts w:eastAsiaTheme="majorEastAsia" w:cstheme="majorBidi"/>
      <w:color w:val="00A9F3"/>
      <w:szCs w:val="21"/>
    </w:rPr>
  </w:style>
  <w:style w:type="paragraph" w:styleId="Kop9">
    <w:name w:val="heading 9"/>
    <w:basedOn w:val="Standaard"/>
    <w:next w:val="Standaard"/>
    <w:link w:val="Kop9Char"/>
    <w:uiPriority w:val="1"/>
    <w:semiHidden/>
    <w:unhideWhenUsed/>
    <w:qFormat/>
    <w:rsid w:val="000127BE"/>
    <w:pPr>
      <w:keepNext/>
      <w:keepLines/>
      <w:spacing w:before="300"/>
      <w:outlineLvl w:val="8"/>
    </w:pPr>
    <w:rPr>
      <w:rFonts w:eastAsiaTheme="majorEastAsia" w:cstheme="majorBidi"/>
      <w:iCs/>
      <w:color w:val="00A9F3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semiHidden/>
    <w:rsid w:val="000127BE"/>
    <w:rPr>
      <w:rFonts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0127BE"/>
    <w:rPr>
      <w:rFonts w:ascii="Arial" w:hAnsi="Arial" w:cs="Segoe UI"/>
      <w:szCs w:val="18"/>
    </w:rPr>
  </w:style>
  <w:style w:type="paragraph" w:customStyle="1" w:styleId="Colofontekst">
    <w:name w:val="Colofontekst"/>
    <w:basedOn w:val="Standaard"/>
    <w:next w:val="Standaard"/>
    <w:uiPriority w:val="4"/>
    <w:qFormat/>
    <w:rsid w:val="000127BE"/>
    <w:rPr>
      <w:sz w:val="18"/>
    </w:rPr>
  </w:style>
  <w:style w:type="character" w:styleId="GevolgdeHyperlink">
    <w:name w:val="FollowedHyperlink"/>
    <w:basedOn w:val="Standaardalinea-lettertype"/>
    <w:uiPriority w:val="4"/>
    <w:rsid w:val="000127BE"/>
    <w:rPr>
      <w:color w:val="002C64"/>
      <w:u w:val="single"/>
    </w:rPr>
  </w:style>
  <w:style w:type="character" w:styleId="Hyperlink">
    <w:name w:val="Hyperlink"/>
    <w:basedOn w:val="Standaardalinea-lettertype"/>
    <w:uiPriority w:val="99"/>
    <w:unhideWhenUsed/>
    <w:rsid w:val="000127BE"/>
    <w:rPr>
      <w:color w:val="002C64"/>
      <w:u w:val="single"/>
    </w:rPr>
  </w:style>
  <w:style w:type="character" w:customStyle="1" w:styleId="Kop1Char">
    <w:name w:val="Kop 1 Char"/>
    <w:aliases w:val="Webversie Char, titel document Char"/>
    <w:link w:val="Kop1"/>
    <w:uiPriority w:val="5"/>
    <w:rsid w:val="00D632D3"/>
    <w:rPr>
      <w:rFonts w:ascii="Arial" w:hAnsi="Arial"/>
      <w:bCs/>
      <w:color w:val="002C64"/>
      <w:kern w:val="32"/>
      <w:sz w:val="60"/>
      <w:szCs w:val="32"/>
    </w:rPr>
  </w:style>
  <w:style w:type="character" w:customStyle="1" w:styleId="Kop2Char">
    <w:name w:val="Kop 2 Char"/>
    <w:aliases w:val="Kop 2 Hoofdstuktitel IBD Char"/>
    <w:link w:val="Kop2"/>
    <w:uiPriority w:val="1"/>
    <w:rsid w:val="004C1432"/>
    <w:rPr>
      <w:rFonts w:ascii="Arial" w:hAnsi="Arial" w:cs="Courier New"/>
      <w:color w:val="E65100"/>
      <w:sz w:val="40"/>
      <w:szCs w:val="50"/>
    </w:rPr>
  </w:style>
  <w:style w:type="paragraph" w:styleId="Inhopg1">
    <w:name w:val="toc 1"/>
    <w:basedOn w:val="Standaard"/>
    <w:next w:val="Standaard"/>
    <w:autoRedefine/>
    <w:uiPriority w:val="39"/>
    <w:rsid w:val="000127B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0127BE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0127BE"/>
    <w:pPr>
      <w:spacing w:after="100"/>
      <w:ind w:left="567"/>
    </w:pPr>
  </w:style>
  <w:style w:type="paragraph" w:styleId="Inhopg4">
    <w:name w:val="toc 4"/>
    <w:basedOn w:val="Standaard"/>
    <w:next w:val="Standaard"/>
    <w:autoRedefine/>
    <w:semiHidden/>
    <w:unhideWhenUsed/>
    <w:rsid w:val="000127BE"/>
    <w:pPr>
      <w:spacing w:after="100"/>
    </w:pPr>
  </w:style>
  <w:style w:type="paragraph" w:styleId="Inhopg5">
    <w:name w:val="toc 5"/>
    <w:basedOn w:val="Standaard"/>
    <w:next w:val="Standaard"/>
    <w:autoRedefine/>
    <w:semiHidden/>
    <w:unhideWhenUsed/>
    <w:rsid w:val="000127BE"/>
    <w:pPr>
      <w:spacing w:after="100"/>
    </w:pPr>
  </w:style>
  <w:style w:type="paragraph" w:styleId="Inhopg6">
    <w:name w:val="toc 6"/>
    <w:basedOn w:val="Standaard"/>
    <w:next w:val="Standaard"/>
    <w:autoRedefine/>
    <w:semiHidden/>
    <w:unhideWhenUsed/>
    <w:rsid w:val="000127BE"/>
    <w:pPr>
      <w:spacing w:after="100"/>
    </w:pPr>
  </w:style>
  <w:style w:type="paragraph" w:styleId="Inhopg7">
    <w:name w:val="toc 7"/>
    <w:basedOn w:val="Standaard"/>
    <w:next w:val="Standaard"/>
    <w:autoRedefine/>
    <w:semiHidden/>
    <w:unhideWhenUsed/>
    <w:rsid w:val="000127BE"/>
    <w:pPr>
      <w:spacing w:after="100"/>
    </w:pPr>
  </w:style>
  <w:style w:type="paragraph" w:styleId="Inhopg8">
    <w:name w:val="toc 8"/>
    <w:basedOn w:val="Standaard"/>
    <w:next w:val="Standaard"/>
    <w:autoRedefine/>
    <w:semiHidden/>
    <w:unhideWhenUsed/>
    <w:rsid w:val="000127BE"/>
    <w:pPr>
      <w:spacing w:after="100"/>
    </w:pPr>
  </w:style>
  <w:style w:type="paragraph" w:styleId="Inhopg9">
    <w:name w:val="toc 9"/>
    <w:basedOn w:val="Standaard"/>
    <w:next w:val="Standaard"/>
    <w:autoRedefine/>
    <w:semiHidden/>
    <w:unhideWhenUsed/>
    <w:rsid w:val="000127BE"/>
    <w:pPr>
      <w:spacing w:after="100"/>
    </w:pPr>
  </w:style>
  <w:style w:type="paragraph" w:customStyle="1" w:styleId="Introductie">
    <w:name w:val="Introductie"/>
    <w:basedOn w:val="Standaard"/>
    <w:next w:val="Standaard"/>
    <w:uiPriority w:val="2"/>
    <w:qFormat/>
    <w:rsid w:val="000127BE"/>
    <w:pPr>
      <w:spacing w:after="250" w:line="330" w:lineRule="atLeast"/>
    </w:pPr>
    <w:rPr>
      <w:b/>
      <w:sz w:val="24"/>
      <w:lang w:val="fr-FR"/>
    </w:rPr>
  </w:style>
  <w:style w:type="paragraph" w:styleId="Kopvaninhoudsopgave">
    <w:name w:val="TOC Heading"/>
    <w:basedOn w:val="Kop2"/>
    <w:next w:val="Standaard"/>
    <w:uiPriority w:val="39"/>
    <w:unhideWhenUsed/>
    <w:rsid w:val="000127BE"/>
    <w:pPr>
      <w:keepLines/>
      <w:outlineLvl w:val="9"/>
    </w:pPr>
    <w:rPr>
      <w:rFonts w:eastAsiaTheme="majorEastAsia" w:cstheme="majorBidi"/>
      <w:bCs/>
    </w:rPr>
  </w:style>
  <w:style w:type="paragraph" w:styleId="Koptekst">
    <w:name w:val="header"/>
    <w:basedOn w:val="Standaard"/>
    <w:link w:val="KoptekstChar"/>
    <w:unhideWhenUsed/>
    <w:rsid w:val="000127B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127BE"/>
    <w:rPr>
      <w:rFonts w:ascii="Arial" w:hAnsi="Arial"/>
    </w:rPr>
  </w:style>
  <w:style w:type="paragraph" w:styleId="Lijstalinea">
    <w:name w:val="List Paragraph"/>
    <w:basedOn w:val="Standaard"/>
    <w:uiPriority w:val="34"/>
    <w:unhideWhenUsed/>
    <w:qFormat/>
    <w:rsid w:val="000127BE"/>
    <w:pPr>
      <w:contextualSpacing/>
    </w:pPr>
  </w:style>
  <w:style w:type="paragraph" w:customStyle="1" w:styleId="Ondertiteldocument">
    <w:name w:val="Ondertitel document"/>
    <w:basedOn w:val="Standaard"/>
    <w:next w:val="Standaard"/>
    <w:uiPriority w:val="2"/>
    <w:qFormat/>
    <w:rsid w:val="000127BE"/>
    <w:pPr>
      <w:spacing w:after="800" w:line="640" w:lineRule="atLeast"/>
    </w:pPr>
    <w:rPr>
      <w:color w:val="00A9F3"/>
      <w:sz w:val="48"/>
    </w:rPr>
  </w:style>
  <w:style w:type="table" w:styleId="Onopgemaaktetabel1">
    <w:name w:val="Plain Table 1"/>
    <w:basedOn w:val="Standaardtabel"/>
    <w:uiPriority w:val="41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rsid w:val="000127BE"/>
    <w:pPr>
      <w:spacing w:line="280" w:lineRule="atLeast"/>
    </w:pPr>
    <w:rPr>
      <w:rFonts w:ascii="Arial" w:hAnsi="Arial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Kop3Char">
    <w:name w:val="Kop 3 Char"/>
    <w:aliases w:val="Kop 3 Paragraaftitel Char"/>
    <w:link w:val="Kop3"/>
    <w:uiPriority w:val="1"/>
    <w:rsid w:val="00D632D3"/>
    <w:rPr>
      <w:rFonts w:ascii="Arial" w:hAnsi="Arial"/>
      <w:bCs/>
      <w:color w:val="00A9F3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1"/>
    <w:rsid w:val="00D632D3"/>
    <w:rPr>
      <w:rFonts w:ascii="Arial" w:eastAsiaTheme="majorEastAsia" w:hAnsi="Arial" w:cstheme="majorBidi"/>
      <w:b/>
      <w:iCs/>
      <w:color w:val="00A9F3"/>
    </w:rPr>
  </w:style>
  <w:style w:type="character" w:customStyle="1" w:styleId="Kop5Char">
    <w:name w:val="Kop 5 Char"/>
    <w:basedOn w:val="Standaardalinea-lettertype"/>
    <w:link w:val="Kop5"/>
    <w:uiPriority w:val="1"/>
    <w:rsid w:val="00D632D3"/>
    <w:rPr>
      <w:rFonts w:ascii="Arial" w:eastAsiaTheme="majorEastAsia" w:hAnsi="Arial" w:cstheme="majorBidi"/>
      <w:b/>
      <w:i/>
      <w:color w:val="00A9F3"/>
    </w:rPr>
  </w:style>
  <w:style w:type="paragraph" w:customStyle="1" w:styleId="StijlKopvaninhoudsopgaveLatijnsArial30ptAangepastekl">
    <w:name w:val="Stijl Kop van inhoudsopgave + (Latijns) Arial 30 pt Aangepaste kl..."/>
    <w:basedOn w:val="Kopvaninhoudsopgave"/>
    <w:rsid w:val="000127BE"/>
  </w:style>
  <w:style w:type="numbering" w:customStyle="1" w:styleId="Stijl1">
    <w:name w:val="Stijl1"/>
    <w:uiPriority w:val="99"/>
    <w:rsid w:val="000127BE"/>
    <w:pPr>
      <w:numPr>
        <w:numId w:val="1"/>
      </w:numPr>
    </w:pPr>
  </w:style>
  <w:style w:type="character" w:customStyle="1" w:styleId="Kop6Char">
    <w:name w:val="Kop 6 Char"/>
    <w:basedOn w:val="Standaardalinea-lettertype"/>
    <w:link w:val="Kop6"/>
    <w:uiPriority w:val="1"/>
    <w:rsid w:val="00D632D3"/>
    <w:rPr>
      <w:rFonts w:ascii="Arial" w:eastAsiaTheme="majorEastAsia" w:hAnsi="Arial" w:cstheme="majorBidi"/>
      <w:i/>
      <w:color w:val="00A9F3"/>
    </w:rPr>
  </w:style>
  <w:style w:type="table" w:styleId="Tabelraster">
    <w:name w:val="Table Grid"/>
    <w:basedOn w:val="Standaardtabel"/>
    <w:rsid w:val="000127BE"/>
    <w:pPr>
      <w:spacing w:line="28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licht">
    <w:name w:val="Grid Table Light"/>
    <w:basedOn w:val="Standaardtabel"/>
    <w:uiPriority w:val="40"/>
    <w:rsid w:val="000127BE"/>
    <w:pPr>
      <w:spacing w:line="280" w:lineRule="atLeast"/>
    </w:pPr>
    <w:rPr>
      <w:rFonts w:ascii="Arial" w:hAnsi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el">
    <w:name w:val="Title"/>
    <w:basedOn w:val="Standaard"/>
    <w:next w:val="Standaard"/>
    <w:link w:val="TitelChar"/>
    <w:uiPriority w:val="2"/>
    <w:qFormat/>
    <w:rsid w:val="000127BE"/>
    <w:pPr>
      <w:keepNext/>
      <w:spacing w:before="800" w:after="800" w:line="800" w:lineRule="atLeast"/>
    </w:pPr>
    <w:rPr>
      <w:rFonts w:eastAsiaTheme="majorEastAsia" w:cstheme="majorBidi"/>
      <w:color w:val="002C64"/>
      <w:spacing w:val="-10"/>
      <w:kern w:val="32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2"/>
    <w:rsid w:val="000127BE"/>
    <w:rPr>
      <w:rFonts w:ascii="Arial" w:eastAsiaTheme="majorEastAsia" w:hAnsi="Arial" w:cstheme="majorBidi"/>
      <w:color w:val="002C64"/>
      <w:spacing w:val="-10"/>
      <w:kern w:val="32"/>
      <w:sz w:val="60"/>
      <w:szCs w:val="56"/>
    </w:rPr>
  </w:style>
  <w:style w:type="paragraph" w:customStyle="1" w:styleId="UitgelichtkaderIBD">
    <w:name w:val="Uitgelicht kader IBD"/>
    <w:basedOn w:val="Standaard"/>
    <w:next w:val="Standaard"/>
    <w:uiPriority w:val="3"/>
    <w:qFormat/>
    <w:rsid w:val="00B06041"/>
    <w:pPr>
      <w:keepLines/>
      <w:pBdr>
        <w:top w:val="single" w:sz="6" w:space="10" w:color="1A237E"/>
        <w:left w:val="single" w:sz="6" w:space="12" w:color="1A237E"/>
        <w:bottom w:val="single" w:sz="6" w:space="10" w:color="1A237E"/>
        <w:right w:val="single" w:sz="6" w:space="12" w:color="1A237E"/>
      </w:pBdr>
      <w:spacing w:before="200" w:after="200" w:line="312" w:lineRule="auto"/>
    </w:pPr>
    <w:rPr>
      <w:color w:val="1A237E"/>
    </w:rPr>
  </w:style>
  <w:style w:type="paragraph" w:customStyle="1" w:styleId="Uitgelichtgeel">
    <w:name w:val="Uitgelicht geel"/>
    <w:basedOn w:val="UitgelichtkaderIBD"/>
    <w:next w:val="Standaard"/>
    <w:uiPriority w:val="3"/>
    <w:qFormat/>
    <w:rsid w:val="000127BE"/>
    <w:pPr>
      <w:pBdr>
        <w:top w:val="single" w:sz="6" w:space="10" w:color="FCDE65"/>
        <w:left w:val="single" w:sz="6" w:space="12" w:color="FCDE65"/>
        <w:bottom w:val="single" w:sz="6" w:space="10" w:color="FCDE65"/>
        <w:right w:val="single" w:sz="6" w:space="12" w:color="FCDE65"/>
      </w:pBdr>
      <w:shd w:val="clear" w:color="auto" w:fill="FCDE65"/>
    </w:pPr>
  </w:style>
  <w:style w:type="paragraph" w:customStyle="1" w:styleId="Uitgelichtgroen">
    <w:name w:val="Uitgelicht groen"/>
    <w:basedOn w:val="UitgelichtkaderIBD"/>
    <w:next w:val="Standaard"/>
    <w:uiPriority w:val="3"/>
    <w:qFormat/>
    <w:rsid w:val="000127BE"/>
    <w:pPr>
      <w:pBdr>
        <w:top w:val="single" w:sz="6" w:space="10" w:color="62C493"/>
        <w:left w:val="single" w:sz="6" w:space="12" w:color="62C493"/>
        <w:bottom w:val="single" w:sz="6" w:space="10" w:color="62C493"/>
        <w:right w:val="single" w:sz="6" w:space="12" w:color="62C493"/>
      </w:pBdr>
      <w:shd w:val="clear" w:color="auto" w:fill="62C48C"/>
    </w:pPr>
  </w:style>
  <w:style w:type="paragraph" w:customStyle="1" w:styleId="Uitgelichtlichtblauw">
    <w:name w:val="Uitgelicht licht blauw"/>
    <w:basedOn w:val="UitgelichtkaderIBD"/>
    <w:next w:val="Standaard"/>
    <w:uiPriority w:val="3"/>
    <w:qFormat/>
    <w:rsid w:val="001D2FE2"/>
    <w:pPr>
      <w:pBdr>
        <w:top w:val="single" w:sz="2" w:space="10" w:color="1A237E"/>
        <w:left w:val="single" w:sz="2" w:space="12" w:color="1A237E"/>
        <w:bottom w:val="single" w:sz="2" w:space="10" w:color="1A237E"/>
        <w:right w:val="single" w:sz="2" w:space="12" w:color="1A237E"/>
      </w:pBdr>
      <w:shd w:val="clear" w:color="auto" w:fill="E1F5FE"/>
    </w:pPr>
  </w:style>
  <w:style w:type="paragraph" w:customStyle="1" w:styleId="Uitgelichtmiddenblauw">
    <w:name w:val="Uitgelicht midden blauw"/>
    <w:basedOn w:val="UitgelichtkaderIBD"/>
    <w:next w:val="Standaard"/>
    <w:uiPriority w:val="3"/>
    <w:qFormat/>
    <w:rsid w:val="000127BE"/>
    <w:pPr>
      <w:pBdr>
        <w:top w:val="single" w:sz="6" w:space="10" w:color="9BBDDE"/>
        <w:left w:val="single" w:sz="6" w:space="12" w:color="9BBDDE"/>
        <w:bottom w:val="single" w:sz="6" w:space="10" w:color="9BBDDE"/>
        <w:right w:val="single" w:sz="6" w:space="12" w:color="9BBDDE"/>
      </w:pBdr>
      <w:shd w:val="clear" w:color="auto" w:fill="9BBDDE"/>
    </w:pPr>
  </w:style>
  <w:style w:type="paragraph" w:customStyle="1" w:styleId="Uitgelichtoranje">
    <w:name w:val="Uitgelicht oranje"/>
    <w:basedOn w:val="UitgelichtkaderIBD"/>
    <w:next w:val="Standaard"/>
    <w:uiPriority w:val="3"/>
    <w:qFormat/>
    <w:rsid w:val="000127BE"/>
    <w:pPr>
      <w:pBdr>
        <w:top w:val="single" w:sz="6" w:space="10" w:color="FFC875"/>
        <w:left w:val="single" w:sz="6" w:space="12" w:color="FFC875"/>
        <w:bottom w:val="single" w:sz="6" w:space="10" w:color="FFC875"/>
        <w:right w:val="single" w:sz="6" w:space="12" w:color="FFC875"/>
      </w:pBdr>
      <w:shd w:val="clear" w:color="auto" w:fill="FFC875"/>
    </w:pPr>
  </w:style>
  <w:style w:type="paragraph" w:customStyle="1" w:styleId="Uitgelichtpaars">
    <w:name w:val="Uitgelicht paars"/>
    <w:basedOn w:val="UitgelichtkaderIBD"/>
    <w:next w:val="Standaard"/>
    <w:uiPriority w:val="3"/>
    <w:qFormat/>
    <w:rsid w:val="000127BE"/>
    <w:pPr>
      <w:pBdr>
        <w:top w:val="single" w:sz="6" w:space="10" w:color="CCC3D9"/>
        <w:left w:val="single" w:sz="6" w:space="12" w:color="CCC3D9"/>
        <w:bottom w:val="single" w:sz="6" w:space="10" w:color="CCC3D9"/>
        <w:right w:val="single" w:sz="6" w:space="12" w:color="CCC3D9"/>
      </w:pBdr>
      <w:shd w:val="clear" w:color="auto" w:fill="CCC3D9"/>
    </w:pPr>
    <w:rPr>
      <w:lang w:val="fr-FR"/>
    </w:rPr>
  </w:style>
  <w:style w:type="paragraph" w:customStyle="1" w:styleId="Uitgelichtrood">
    <w:name w:val="Uitgelicht rood"/>
    <w:basedOn w:val="UitgelichtkaderIBD"/>
    <w:next w:val="Standaard"/>
    <w:uiPriority w:val="3"/>
    <w:qFormat/>
    <w:rsid w:val="000127BE"/>
    <w:pPr>
      <w:pBdr>
        <w:top w:val="single" w:sz="6" w:space="10" w:color="FF928C"/>
        <w:left w:val="single" w:sz="6" w:space="12" w:color="FF928C"/>
        <w:bottom w:val="single" w:sz="6" w:space="10" w:color="FF928C"/>
        <w:right w:val="single" w:sz="6" w:space="12" w:color="FF928C"/>
      </w:pBdr>
      <w:shd w:val="clear" w:color="auto" w:fill="FF928C"/>
    </w:pPr>
  </w:style>
  <w:style w:type="numbering" w:customStyle="1" w:styleId="VNGGenummerdekoppen2tm6">
    <w:name w:val="VNG Genummerde koppen 2 t/m 6"/>
    <w:uiPriority w:val="99"/>
    <w:rsid w:val="000127BE"/>
    <w:pPr>
      <w:numPr>
        <w:numId w:val="2"/>
      </w:numPr>
    </w:pPr>
  </w:style>
  <w:style w:type="numbering" w:customStyle="1" w:styleId="VNGGenummerdelijst">
    <w:name w:val="VNG Genummerde lijst"/>
    <w:uiPriority w:val="99"/>
    <w:rsid w:val="000127BE"/>
    <w:pPr>
      <w:numPr>
        <w:numId w:val="3"/>
      </w:numPr>
    </w:pPr>
  </w:style>
  <w:style w:type="numbering" w:customStyle="1" w:styleId="VNGOngenummerdelijst">
    <w:name w:val="VNG Ongenummerde lijst"/>
    <w:uiPriority w:val="99"/>
    <w:rsid w:val="000127BE"/>
    <w:pPr>
      <w:numPr>
        <w:numId w:val="4"/>
      </w:numPr>
    </w:pPr>
  </w:style>
  <w:style w:type="table" w:customStyle="1" w:styleId="VNGtabelgroen">
    <w:name w:val="VNG tabel groen"/>
    <w:basedOn w:val="Standaardtabel"/>
    <w:uiPriority w:val="99"/>
    <w:rsid w:val="000127BE"/>
    <w:pPr>
      <w:keepLines/>
      <w:suppressAutoHyphens/>
      <w:spacing w:after="20" w:line="240" w:lineRule="atLeast"/>
    </w:pPr>
    <w:rPr>
      <w:rFonts w:ascii="Arial" w:hAnsi="Arial"/>
      <w:sz w:val="16"/>
    </w:rPr>
    <w:tblPr>
      <w:tblBorders>
        <w:top w:val="single" w:sz="4" w:space="0" w:color="62C48C"/>
        <w:left w:val="single" w:sz="4" w:space="0" w:color="62C48C"/>
        <w:bottom w:val="single" w:sz="4" w:space="0" w:color="62C48C"/>
        <w:right w:val="single" w:sz="4" w:space="0" w:color="62C48C"/>
        <w:insideH w:val="single" w:sz="4" w:space="0" w:color="62C48C"/>
        <w:insideV w:val="single" w:sz="4" w:space="0" w:color="62C48C"/>
      </w:tblBorders>
      <w:tblCellMar>
        <w:left w:w="113" w:type="dxa"/>
        <w:right w:w="113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b/>
        <w:color w:val="auto"/>
        <w:sz w:val="16"/>
      </w:rPr>
      <w:tblPr/>
      <w:trPr>
        <w:cantSplit w:val="0"/>
        <w:tblHeader/>
      </w:trPr>
      <w:tcPr>
        <w:shd w:val="clear" w:color="auto" w:fill="62C48C"/>
      </w:tcPr>
    </w:tblStylePr>
  </w:style>
  <w:style w:type="table" w:customStyle="1" w:styleId="VNGtabelgeel">
    <w:name w:val="VNG tabel geel"/>
    <w:basedOn w:val="VNGtabelgroen"/>
    <w:uiPriority w:val="99"/>
    <w:rsid w:val="000127BE"/>
    <w:tblPr>
      <w:tblBorders>
        <w:top w:val="single" w:sz="4" w:space="0" w:color="FCDE65"/>
        <w:left w:val="single" w:sz="4" w:space="0" w:color="FCDE65"/>
        <w:bottom w:val="single" w:sz="4" w:space="0" w:color="FCDE65"/>
        <w:right w:val="single" w:sz="4" w:space="0" w:color="FCDE65"/>
        <w:insideH w:val="single" w:sz="4" w:space="0" w:color="FCDE65"/>
        <w:insideV w:val="single" w:sz="4" w:space="0" w:color="FCDE65"/>
      </w:tblBorders>
    </w:tblPr>
    <w:tblStylePr w:type="firstRow">
      <w:rPr>
        <w:rFonts w:ascii="Arial" w:hAnsi="Arial"/>
        <w:b/>
        <w:color w:val="000000" w:themeColor="text1"/>
        <w:sz w:val="16"/>
      </w:rPr>
      <w:tblPr/>
      <w:trPr>
        <w:cantSplit w:val="0"/>
        <w:tblHeader/>
      </w:trPr>
      <w:tcPr>
        <w:shd w:val="clear" w:color="auto" w:fill="FCDE65"/>
      </w:tcPr>
    </w:tblStylePr>
  </w:style>
  <w:style w:type="table" w:customStyle="1" w:styleId="VNGtabellichtblauw">
    <w:name w:val="VNG tabel licht blauw"/>
    <w:basedOn w:val="VNGtabelgroen"/>
    <w:uiPriority w:val="99"/>
    <w:rsid w:val="000127BE"/>
    <w:rPr>
      <w:color w:val="000000" w:themeColor="text1"/>
    </w:rPr>
    <w:tblPr>
      <w:tblBorders>
        <w:top w:val="single" w:sz="4" w:space="0" w:color="B9E1F0"/>
        <w:left w:val="single" w:sz="4" w:space="0" w:color="B9E1F0"/>
        <w:bottom w:val="single" w:sz="4" w:space="0" w:color="B9E1F0"/>
        <w:right w:val="single" w:sz="4" w:space="0" w:color="B9E1F0"/>
        <w:insideH w:val="single" w:sz="4" w:space="0" w:color="B9E1F0"/>
        <w:insideV w:val="single" w:sz="4" w:space="0" w:color="B9E1F0"/>
      </w:tblBorders>
    </w:tblPr>
    <w:tblStylePr w:type="firstRow">
      <w:rPr>
        <w:rFonts w:ascii="Arial" w:hAnsi="Arial"/>
        <w:b/>
        <w:color w:val="auto"/>
        <w:sz w:val="16"/>
      </w:rPr>
      <w:tblPr/>
      <w:trPr>
        <w:cantSplit w:val="0"/>
        <w:tblHeader/>
      </w:trPr>
      <w:tcPr>
        <w:shd w:val="clear" w:color="auto" w:fill="B9E1F0"/>
      </w:tcPr>
    </w:tblStylePr>
  </w:style>
  <w:style w:type="table" w:customStyle="1" w:styleId="VNGtabelmiddenblauw">
    <w:name w:val="VNG tabel midden blauw"/>
    <w:basedOn w:val="VNGtabelgroen"/>
    <w:uiPriority w:val="99"/>
    <w:rsid w:val="000127BE"/>
    <w:tblPr>
      <w:tblBorders>
        <w:top w:val="single" w:sz="4" w:space="0" w:color="9BBDDE"/>
        <w:left w:val="single" w:sz="4" w:space="0" w:color="9BBDDE"/>
        <w:bottom w:val="single" w:sz="4" w:space="0" w:color="9BBDDE"/>
        <w:right w:val="single" w:sz="4" w:space="0" w:color="9BBDDE"/>
        <w:insideH w:val="single" w:sz="4" w:space="0" w:color="9BBDDE"/>
        <w:insideV w:val="single" w:sz="4" w:space="0" w:color="9BBDDE"/>
      </w:tblBorders>
    </w:tblPr>
    <w:tblStylePr w:type="firstRow">
      <w:rPr>
        <w:rFonts w:ascii="Arial" w:hAnsi="Arial"/>
        <w:b/>
        <w:color w:val="auto"/>
        <w:sz w:val="16"/>
      </w:rPr>
      <w:tblPr/>
      <w:trPr>
        <w:cantSplit w:val="0"/>
        <w:tblHeader/>
      </w:trPr>
      <w:tcPr>
        <w:shd w:val="clear" w:color="auto" w:fill="9BBDDE"/>
      </w:tcPr>
    </w:tblStylePr>
  </w:style>
  <w:style w:type="table" w:customStyle="1" w:styleId="VNGtabeloranje">
    <w:name w:val="VNG tabel oranje"/>
    <w:basedOn w:val="VNGtabelgroen"/>
    <w:uiPriority w:val="99"/>
    <w:rsid w:val="000127BE"/>
    <w:tblPr>
      <w:tblBorders>
        <w:top w:val="single" w:sz="4" w:space="0" w:color="FFC875"/>
        <w:left w:val="single" w:sz="4" w:space="0" w:color="FFC875"/>
        <w:bottom w:val="single" w:sz="4" w:space="0" w:color="FFC875"/>
        <w:right w:val="single" w:sz="4" w:space="0" w:color="FFC875"/>
        <w:insideH w:val="single" w:sz="4" w:space="0" w:color="FFC875"/>
        <w:insideV w:val="single" w:sz="4" w:space="0" w:color="FFC875"/>
      </w:tblBorders>
    </w:tblPr>
    <w:tblStylePr w:type="firstRow">
      <w:rPr>
        <w:rFonts w:ascii="Arial" w:hAnsi="Arial"/>
        <w:b/>
        <w:color w:val="000000" w:themeColor="text1"/>
        <w:sz w:val="16"/>
      </w:rPr>
      <w:tblPr/>
      <w:trPr>
        <w:cantSplit w:val="0"/>
        <w:tblHeader/>
      </w:trPr>
      <w:tcPr>
        <w:shd w:val="clear" w:color="auto" w:fill="FFC875"/>
      </w:tcPr>
    </w:tblStylePr>
  </w:style>
  <w:style w:type="table" w:customStyle="1" w:styleId="VNGtabelpaars">
    <w:name w:val="VNG tabel paars"/>
    <w:basedOn w:val="Standaardtabel"/>
    <w:uiPriority w:val="99"/>
    <w:rsid w:val="000127BE"/>
    <w:pPr>
      <w:keepLines/>
      <w:suppressAutoHyphens/>
      <w:spacing w:after="20" w:line="240" w:lineRule="atLeast"/>
      <w:textboxTightWrap w:val="allLines"/>
    </w:pPr>
    <w:rPr>
      <w:rFonts w:ascii="Arial" w:hAnsi="Arial"/>
      <w:color w:val="101010"/>
      <w:sz w:val="16"/>
    </w:rPr>
    <w:tblPr>
      <w:tblBorders>
        <w:top w:val="single" w:sz="4" w:space="0" w:color="CCC3D9"/>
        <w:left w:val="single" w:sz="4" w:space="0" w:color="CCC3D9"/>
        <w:bottom w:val="single" w:sz="4" w:space="0" w:color="CCC3D9"/>
        <w:right w:val="single" w:sz="4" w:space="0" w:color="CCC3D9"/>
        <w:insideH w:val="single" w:sz="4" w:space="0" w:color="CCC3D9"/>
        <w:insideV w:val="single" w:sz="4" w:space="0" w:color="CCC3D9"/>
      </w:tblBorders>
      <w:tblCellMar>
        <w:left w:w="113" w:type="dxa"/>
        <w:right w:w="113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b/>
        <w:color w:val="auto"/>
        <w:sz w:val="16"/>
      </w:rPr>
      <w:tblPr/>
      <w:trPr>
        <w:cantSplit w:val="0"/>
        <w:tblHeader/>
      </w:trPr>
      <w:tcPr>
        <w:shd w:val="clear" w:color="auto" w:fill="CCC3D9"/>
      </w:tcPr>
    </w:tblStylePr>
  </w:style>
  <w:style w:type="table" w:customStyle="1" w:styleId="VNGtabelrood">
    <w:name w:val="VNG tabel rood"/>
    <w:basedOn w:val="VNGtabelgroen"/>
    <w:uiPriority w:val="99"/>
    <w:rsid w:val="000127BE"/>
    <w:tblPr>
      <w:tblBorders>
        <w:top w:val="single" w:sz="4" w:space="0" w:color="FF928C"/>
        <w:left w:val="single" w:sz="4" w:space="0" w:color="FF928C"/>
        <w:bottom w:val="single" w:sz="4" w:space="0" w:color="FF928C"/>
        <w:right w:val="single" w:sz="4" w:space="0" w:color="FF928C"/>
        <w:insideH w:val="single" w:sz="4" w:space="0" w:color="FF928C"/>
        <w:insideV w:val="single" w:sz="4" w:space="0" w:color="FF928C"/>
      </w:tblBorders>
    </w:tblPr>
    <w:tblStylePr w:type="firstRow">
      <w:rPr>
        <w:rFonts w:ascii="Arial" w:hAnsi="Arial"/>
        <w:b/>
        <w:color w:val="auto"/>
        <w:sz w:val="16"/>
      </w:rPr>
      <w:tblPr/>
      <w:trPr>
        <w:cantSplit w:val="0"/>
        <w:tblHeader/>
      </w:trPr>
      <w:tcPr>
        <w:shd w:val="clear" w:color="auto" w:fill="FF928C"/>
      </w:tcPr>
    </w:tblStylePr>
  </w:style>
  <w:style w:type="character" w:styleId="Voetnootmarkering">
    <w:name w:val="footnote reference"/>
    <w:basedOn w:val="Standaardalinea-lettertype"/>
    <w:semiHidden/>
    <w:unhideWhenUsed/>
    <w:rsid w:val="000127BE"/>
    <w:rPr>
      <w:vertAlign w:val="superscript"/>
    </w:rPr>
  </w:style>
  <w:style w:type="paragraph" w:styleId="Voetnoottekst">
    <w:name w:val="footnote text"/>
    <w:basedOn w:val="Standaard"/>
    <w:link w:val="VoetnoottekstChar"/>
    <w:semiHidden/>
    <w:unhideWhenUsed/>
    <w:rsid w:val="000127BE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semiHidden/>
    <w:rsid w:val="000127BE"/>
    <w:rPr>
      <w:rFonts w:ascii="Arial" w:hAnsi="Arial"/>
    </w:rPr>
  </w:style>
  <w:style w:type="paragraph" w:styleId="Voettekst">
    <w:name w:val="footer"/>
    <w:basedOn w:val="Standaard"/>
    <w:link w:val="VoettekstChar"/>
    <w:unhideWhenUsed/>
    <w:rsid w:val="000127B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127BE"/>
    <w:rPr>
      <w:rFonts w:ascii="Arial" w:hAnsi="Arial"/>
    </w:rPr>
  </w:style>
  <w:style w:type="paragraph" w:customStyle="1" w:styleId="Voettekstzwart">
    <w:name w:val="Voettekst zwart"/>
    <w:basedOn w:val="Standaard"/>
    <w:uiPriority w:val="4"/>
    <w:rsid w:val="000127BE"/>
    <w:pPr>
      <w:spacing w:after="250" w:line="180" w:lineRule="atLeast"/>
    </w:pPr>
    <w:rPr>
      <w:sz w:val="16"/>
      <w:lang w:val="fr-FR"/>
    </w:rPr>
  </w:style>
  <w:style w:type="character" w:customStyle="1" w:styleId="Kop7Char">
    <w:name w:val="Kop 7 Char"/>
    <w:basedOn w:val="Standaardalinea-lettertype"/>
    <w:link w:val="Kop7"/>
    <w:uiPriority w:val="1"/>
    <w:rsid w:val="000127BE"/>
    <w:rPr>
      <w:rFonts w:ascii="Arial" w:eastAsiaTheme="majorEastAsia" w:hAnsi="Arial" w:cstheme="majorBidi"/>
      <w:iCs/>
      <w:color w:val="00A9F3"/>
    </w:rPr>
  </w:style>
  <w:style w:type="character" w:customStyle="1" w:styleId="Kop8Char">
    <w:name w:val="Kop 8 Char"/>
    <w:basedOn w:val="Standaardalinea-lettertype"/>
    <w:link w:val="Kop8"/>
    <w:uiPriority w:val="1"/>
    <w:semiHidden/>
    <w:rsid w:val="000127BE"/>
    <w:rPr>
      <w:rFonts w:ascii="Arial" w:eastAsiaTheme="majorEastAsia" w:hAnsi="Arial" w:cstheme="majorBidi"/>
      <w:color w:val="00A9F3"/>
      <w:szCs w:val="21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0127BE"/>
    <w:rPr>
      <w:rFonts w:ascii="Arial" w:eastAsiaTheme="majorEastAsia" w:hAnsi="Arial" w:cstheme="majorBidi"/>
      <w:iCs/>
      <w:color w:val="00A9F3"/>
      <w:szCs w:val="21"/>
    </w:rPr>
  </w:style>
  <w:style w:type="paragraph" w:styleId="Lijst">
    <w:name w:val="List"/>
    <w:basedOn w:val="Standaard"/>
    <w:semiHidden/>
    <w:unhideWhenUsed/>
    <w:rsid w:val="00580807"/>
    <w:pPr>
      <w:ind w:left="284" w:hanging="284"/>
      <w:contextualSpacing/>
    </w:pPr>
  </w:style>
  <w:style w:type="paragraph" w:styleId="Lijst2">
    <w:name w:val="List 2"/>
    <w:basedOn w:val="Standaard"/>
    <w:semiHidden/>
    <w:unhideWhenUsed/>
    <w:rsid w:val="00580807"/>
    <w:pPr>
      <w:ind w:left="284" w:hanging="284"/>
      <w:contextualSpacing/>
    </w:pPr>
  </w:style>
  <w:style w:type="paragraph" w:styleId="Lijst3">
    <w:name w:val="List 3"/>
    <w:basedOn w:val="Standaard"/>
    <w:semiHidden/>
    <w:unhideWhenUsed/>
    <w:rsid w:val="00580807"/>
    <w:pPr>
      <w:ind w:left="284" w:hanging="284"/>
      <w:contextualSpacing/>
    </w:pPr>
  </w:style>
  <w:style w:type="paragraph" w:styleId="Lijst4">
    <w:name w:val="List 4"/>
    <w:basedOn w:val="Standaard"/>
    <w:rsid w:val="00580807"/>
    <w:pPr>
      <w:ind w:left="284" w:hanging="284"/>
      <w:contextualSpacing/>
    </w:pPr>
  </w:style>
  <w:style w:type="paragraph" w:styleId="Lijst5">
    <w:name w:val="List 5"/>
    <w:basedOn w:val="Standaard"/>
    <w:rsid w:val="00580807"/>
    <w:pPr>
      <w:ind w:left="284" w:hanging="284"/>
      <w:contextualSpacing/>
    </w:pPr>
  </w:style>
  <w:style w:type="paragraph" w:styleId="Lijstnummering">
    <w:name w:val="List Number"/>
    <w:basedOn w:val="Standaard"/>
    <w:rsid w:val="00580807"/>
    <w:pPr>
      <w:numPr>
        <w:numId w:val="6"/>
      </w:numPr>
      <w:contextualSpacing/>
    </w:pPr>
  </w:style>
  <w:style w:type="paragraph" w:styleId="Lijstnummering2">
    <w:name w:val="List Number 2"/>
    <w:basedOn w:val="Standaard"/>
    <w:semiHidden/>
    <w:unhideWhenUsed/>
    <w:rsid w:val="00580807"/>
    <w:pPr>
      <w:numPr>
        <w:numId w:val="7"/>
      </w:numPr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580807"/>
    <w:rPr>
      <w:color w:val="808080"/>
    </w:rPr>
  </w:style>
  <w:style w:type="character" w:styleId="Nadruk">
    <w:name w:val="Emphasis"/>
    <w:aliases w:val="Ondertitel IBD"/>
    <w:basedOn w:val="Standaardalinea-lettertype"/>
    <w:uiPriority w:val="20"/>
    <w:qFormat/>
    <w:rsid w:val="00A74B27"/>
    <w:rPr>
      <w:rFonts w:ascii="Arial" w:hAnsi="Arial"/>
      <w:color w:val="0C9DD8"/>
      <w:sz w:val="32"/>
      <w:szCs w:val="32"/>
    </w:rPr>
  </w:style>
  <w:style w:type="table" w:styleId="Rastertabel4-Accent1">
    <w:name w:val="Grid Table 4 Accent 1"/>
    <w:basedOn w:val="Standaardtabel"/>
    <w:uiPriority w:val="49"/>
    <w:rsid w:val="00A74B2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itleIBD">
    <w:name w:val="Title IBD"/>
    <w:basedOn w:val="Titel"/>
    <w:qFormat/>
    <w:rsid w:val="001D2FE2"/>
    <w:pPr>
      <w:spacing w:before="0" w:after="400"/>
    </w:pPr>
    <w:rPr>
      <w:b/>
      <w:color w:val="E65100"/>
    </w:rPr>
  </w:style>
  <w:style w:type="paragraph" w:customStyle="1" w:styleId="OndertitelDocumentIBD">
    <w:name w:val="Ondertitel Document IBD"/>
    <w:basedOn w:val="Ondertiteldocument"/>
    <w:qFormat/>
    <w:rsid w:val="001D2FE2"/>
    <w:pPr>
      <w:spacing w:after="400"/>
    </w:pPr>
    <w:rPr>
      <w:color w:val="1A237E"/>
    </w:rPr>
  </w:style>
  <w:style w:type="paragraph" w:customStyle="1" w:styleId="KadertekstIBD">
    <w:name w:val="Kadertekst IBD"/>
    <w:basedOn w:val="KadertekstIBDlijn"/>
    <w:qFormat/>
    <w:rsid w:val="004C1432"/>
    <w:pPr>
      <w:pBdr>
        <w:top w:val="single" w:sz="2" w:space="10" w:color="E1F5FE"/>
        <w:left w:val="single" w:sz="2" w:space="12" w:color="E1F5FE"/>
        <w:bottom w:val="single" w:sz="2" w:space="10" w:color="E1F5FE"/>
        <w:right w:val="single" w:sz="2" w:space="12" w:color="E1F5FE"/>
      </w:pBdr>
    </w:pPr>
  </w:style>
  <w:style w:type="paragraph" w:customStyle="1" w:styleId="KadertekstIBDlijn">
    <w:name w:val="Kadertekst IBD lijn"/>
    <w:basedOn w:val="Uitgelichtlichtblauw"/>
    <w:qFormat/>
    <w:rsid w:val="001D2FE2"/>
  </w:style>
  <w:style w:type="paragraph" w:customStyle="1" w:styleId="paragraph">
    <w:name w:val="paragraph"/>
    <w:basedOn w:val="Standaard"/>
    <w:rsid w:val="003C0E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3C0EB2"/>
  </w:style>
  <w:style w:type="character" w:customStyle="1" w:styleId="eop">
    <w:name w:val="eop"/>
    <w:basedOn w:val="Standaardalinea-lettertype"/>
    <w:rsid w:val="003C0EB2"/>
  </w:style>
  <w:style w:type="character" w:customStyle="1" w:styleId="pagebreaktextspan">
    <w:name w:val="pagebreaktextspan"/>
    <w:basedOn w:val="Standaardalinea-lettertype"/>
    <w:rsid w:val="003C0EB2"/>
  </w:style>
  <w:style w:type="paragraph" w:styleId="Plattetekst">
    <w:name w:val="Body Text"/>
    <w:link w:val="PlattetekstChar"/>
    <w:uiPriority w:val="1"/>
    <w:qFormat/>
    <w:rsid w:val="00B23826"/>
    <w:pPr>
      <w:widowControl w:val="0"/>
      <w:autoSpaceDE w:val="0"/>
      <w:autoSpaceDN w:val="0"/>
      <w:spacing w:line="290" w:lineRule="auto"/>
      <w:ind w:right="295"/>
    </w:pPr>
    <w:rPr>
      <w:rFonts w:asciiTheme="minorHAnsi" w:eastAsia="Arial" w:hAnsiTheme="minorHAnsi" w:cs="Arial"/>
      <w:sz w:val="18"/>
      <w:szCs w:val="18"/>
      <w:lang w:bidi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B23826"/>
    <w:rPr>
      <w:rFonts w:asciiTheme="minorHAnsi" w:eastAsia="Arial" w:hAnsiTheme="minorHAnsi" w:cs="Arial"/>
      <w:sz w:val="18"/>
      <w:szCs w:val="18"/>
      <w:lang w:bidi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2382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23826"/>
    <w:pPr>
      <w:widowControl w:val="0"/>
      <w:autoSpaceDE w:val="0"/>
      <w:autoSpaceDN w:val="0"/>
      <w:spacing w:line="240" w:lineRule="auto"/>
    </w:pPr>
    <w:rPr>
      <w:rFonts w:eastAsia="Arial" w:cs="Arial"/>
      <w:lang w:bidi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23826"/>
    <w:rPr>
      <w:rFonts w:ascii="Arial" w:eastAsia="Arial" w:hAnsi="Arial" w:cs="Arial"/>
      <w:lang w:bidi="nl-NL"/>
    </w:rPr>
  </w:style>
  <w:style w:type="paragraph" w:styleId="Revisie">
    <w:name w:val="Revision"/>
    <w:hidden/>
    <w:uiPriority w:val="99"/>
    <w:semiHidden/>
    <w:rsid w:val="0052147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5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1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3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5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0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3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7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9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4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38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0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5858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92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7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2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22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0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71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944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39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2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5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78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73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53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5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09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0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45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4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656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4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7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82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58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3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0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46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43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8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248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1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30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073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9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54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00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079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5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1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211614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1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89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05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623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18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0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2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84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735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3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87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51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79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0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65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20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17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03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93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42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23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388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69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4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95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88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71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1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4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02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99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29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82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8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370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2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8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8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3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4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1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5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0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1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5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0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7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9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34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1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4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6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6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1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9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98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2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8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525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4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86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4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5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9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4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7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8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6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0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7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4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7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53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312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0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14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1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91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65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41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33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98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18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19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2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22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65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38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77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48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0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67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36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743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03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42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55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65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93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61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9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7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56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66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3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68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53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563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8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2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8220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4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86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948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6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0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93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71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01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8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59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99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9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7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47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3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568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50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73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262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2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52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0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10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7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04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38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997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8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84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8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79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7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02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65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51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9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0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9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0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8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0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9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84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2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0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16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3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5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49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5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27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0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8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047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9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52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0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1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2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8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1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8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0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9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4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4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6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8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7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2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2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3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9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8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0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7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6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8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2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0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tel:0642529763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Willemshof\VNG\VNG_rapport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ADC1C5BACAB4696F1709C1C39EC48" ma:contentTypeVersion="3" ma:contentTypeDescription="Een nieuw document maken." ma:contentTypeScope="" ma:versionID="cbda9328bda17b2716a0022bdd23c853">
  <xsd:schema xmlns:xsd="http://www.w3.org/2001/XMLSchema" xmlns:xs="http://www.w3.org/2001/XMLSchema" xmlns:p="http://schemas.microsoft.com/office/2006/metadata/properties" xmlns:ns2="4a5186eb-b792-484f-b5fc-c5dc53c1f630" targetNamespace="http://schemas.microsoft.com/office/2006/metadata/properties" ma:root="true" ma:fieldsID="1ab08e2adb9d26437ccc39d6cca08677" ns2:_="">
    <xsd:import namespace="4a5186eb-b792-484f-b5fc-c5dc53c1f6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5186eb-b792-484f-b5fc-c5dc53c1f6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1BD41-E788-4A29-8C2C-1ED54ACBBA20}">
  <ds:schemaRefs>
    <ds:schemaRef ds:uri="http://schemas.microsoft.com/office/2006/metadata/properties"/>
    <ds:schemaRef ds:uri="http://schemas.microsoft.com/office/infopath/2007/PartnerControls"/>
    <ds:schemaRef ds:uri="aa8f1de8-3a48-4fa4-ac63-2db626e7e017"/>
  </ds:schemaRefs>
</ds:datastoreItem>
</file>

<file path=customXml/itemProps2.xml><?xml version="1.0" encoding="utf-8"?>
<ds:datastoreItem xmlns:ds="http://schemas.openxmlformats.org/officeDocument/2006/customXml" ds:itemID="{A8DBDA38-3F0C-4E74-9052-2DC53EE92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A2A70-9243-4A11-87D2-079C85D544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6989EE-D639-4A8E-8781-1240F424AC65}"/>
</file>

<file path=docProps/app.xml><?xml version="1.0" encoding="utf-8"?>
<Properties xmlns="http://schemas.openxmlformats.org/officeDocument/2006/extended-properties" xmlns:vt="http://schemas.openxmlformats.org/officeDocument/2006/docPropsVTypes">
  <Template>VNG_rapport</Template>
  <TotalTime>5</TotalTime>
  <Pages>7</Pages>
  <Words>1589</Words>
  <Characters>8742</Characters>
  <Application>Microsoft Office Word</Application>
  <DocSecurity>4</DocSecurity>
  <Lines>72</Lines>
  <Paragraphs>20</Paragraphs>
  <ScaleCrop>false</ScaleCrop>
  <Company/>
  <LinksUpToDate>false</LinksUpToDate>
  <CharactersWithSpaces>10311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VNG rapport</dc:title>
  <dc:creator>Chris Koning</dc:creator>
  <cp:lastModifiedBy>Storm, AI (Arjan)</cp:lastModifiedBy>
  <cp:revision>2</cp:revision>
  <cp:lastPrinted>2022-06-15T07:22:00Z</cp:lastPrinted>
  <dcterms:created xsi:type="dcterms:W3CDTF">2026-06-01T06:09:00Z</dcterms:created>
  <dcterms:modified xsi:type="dcterms:W3CDTF">2026-06-01T06:09:00Z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0x010100FDCADC1C5BACAB4696F1709C1C39EC48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